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6497824" name="0df99d80-354a-11f0-90c0-013c3f906a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147006" name="0df99d80-354a-11f0-90c0-013c3f906a2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0097785" name="141703b0-354a-11f0-944a-2b7a812a3c0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999066" name="141703b0-354a-11f0-944a-2b7a812a3c0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7007357" name="1f7022a0-354a-11f0-92d5-4f3ddcfd800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9553383" name="1f7022a0-354a-11f0-92d5-4f3ddcfd800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40607257" name="2ae13660-354a-11f0-8e49-514d002530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4726105" name="2ae13660-354a-11f0-8e49-514d0025307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0940920" name="44690270-354a-11f0-9cf8-b3f15a4842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6343480" name="44690270-354a-11f0-9cf8-b3f15a48429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4944115" name="4d5cba20-354a-11f0-b82c-33061189226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1548614" name="4d5cba20-354a-11f0-b82c-33061189226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8051614" name="55b23600-354a-11f0-b0d8-63d700bb73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0854671" name="55b23600-354a-11f0-b0d8-63d700bb73b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5410363" name="5a165370-354a-11f0-9563-4fd48e3d5f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8331970" name="5a165370-354a-11f0-9563-4fd48e3d5fd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/ 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630275" name="e4aab490-354a-11f0-82b7-f3a0a0fb79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6253672" name="e4aab490-354a-11f0-82b7-f3a0a0fb798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4292841" name="ea795e80-354a-11f0-952e-010742b444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7135745" name="ea795e80-354a-11f0-952e-010742b4443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/ 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9127295" name="fa7d19c0-354a-11f0-a885-19424aa185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6966194" name="fa7d19c0-354a-11f0-a885-19424aa18577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069644" name="01900380-354b-11f0-b456-07a7d89829a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8566199" name="01900380-354b-11f0-b456-07a7d89829a0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/ 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57304345" name="0bd51a60-354b-11f0-8321-3d049f7e93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2761872" name="0bd51a60-354b-11f0-8321-3d049f7e935e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648632" name="0f74d660-354b-11f0-87bd-6b3bc2c5c8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7181535" name="0f74d660-354b-11f0-87bd-6b3bc2c5c8b3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Egglerstrasse 1b, 8117 Fällanden</w:t>
          </w:r>
        </w:p>
        <w:p>
          <w:pPr>
            <w:spacing w:before="0" w:after="0"/>
          </w:pPr>
          <w:r>
            <w:t>288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