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St. Jakobstrasse 4, 6330 Cham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922873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50421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