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512579" name="9b211250-355a-11f0-8d29-63af5e89d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61546" name="9b211250-355a-11f0-8d29-63af5e89de8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129208" name="a19f8440-355a-11f0-a065-c72311f9f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713561" name="a19f8440-355a-11f0-a065-c72311f9fe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442627" name="b7516920-355a-11f0-ab04-f3dbf2b099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292162" name="b7516920-355a-11f0-ab04-f3dbf2b099d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239857" name="be2cef30-355a-11f0-8985-b3099be5dc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006897" name="be2cef30-355a-11f0-8985-b3099be5dcd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651540" name="cbd68dd0-355a-11f0-882d-9348c419cd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404030" name="cbd68dd0-355a-11f0-882d-9348c419cdc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990489" name="d286be20-355a-11f0-b334-f58e24232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772619" name="d286be20-355a-11f0-b334-f58e242327f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726546" name="dabe78d0-355a-11f0-b035-dd4251ef96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69448" name="dabe78d0-355a-11f0-b035-dd4251ef964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433394" name="e034c990-355a-11f0-8e7b-95000ebd5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97614" name="e034c990-355a-11f0-8e7b-95000ebd52c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585537" name="ed2ca460-355a-11f0-b60e-1501ecc304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2882" name="ed2ca460-355a-11f0-b60e-1501ecc3040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77388" name="f37c8c40-355a-11f0-ac98-21aa107747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13098" name="f37c8c40-355a-11f0-ac98-21aa107747f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0443867" name="01c66280-355b-11f0-9c3e-a56c18c707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65471" name="01c66280-355b-11f0-9c3e-a56c18c707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121570" name="065f72a0-355b-11f0-a505-e501995e54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653170" name="065f72a0-355b-11f0-a505-e501995e549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1063" name="130f6f00-355b-11f0-9f9a-e36acd0fb2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334738" name="130f6f00-355b-11f0-9f9a-e36acd0fb2e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135460" name="1a072fa0-355b-11f0-b2eb-65e66aba04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446903" name="1a072fa0-355b-11f0-b2eb-65e66aba04f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Lavabo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883179" name="281280d0-355c-11f0-b233-f178a1ed98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465201" name="281280d0-355c-11f0-b233-f178a1ed98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53776" name="319d9680-355c-11f0-9aa9-d76188c7a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0386" name="319d9680-355c-11f0-9aa9-d76188c7a13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Lavabo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869080" name="44cc04d0-355c-11f0-9251-df6279d1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79701" name="44cc04d0-355c-11f0-9251-df6279d1e06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304185" name="50ef78a0-355c-11f0-b218-e3aa99fb0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729357" name="50ef78a0-355c-11f0-b218-e3aa99fb090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St. Jakobstrasse 4, 6330 Cham </w:t>
          </w:r>
        </w:p>
        <w:p>
          <w:pPr>
            <w:spacing w:before="0" w:after="0"/>
          </w:pPr>
          <w:r>
            <w:t>289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