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Schättihügelstrasse 9a, 8863 Buttikon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8374815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917490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