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061155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694963" name="b35a5180-03da-11f0-a141-81ad0a7d8e3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26162" name="b765c7a0-03da-11f0-a784-e5b1aa4e8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974772" name="b765c7a0-03da-11f0-a784-e5b1aa4e8c2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114104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03008" name="d7850be0-03da-11f0-8471-83e9d279cb5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366821" name="dc3c5260-03da-11f0-ab70-dd32730b5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929948" name="dc3c5260-03da-11f0-ab70-dd32730b555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631329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04516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832629" name="09fca9c0-03db-11f0-b925-f9dfea868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935223" name="09fca9c0-03db-11f0-b925-f9dfea868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2706419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05754" name="2d729310-03db-11f0-95fd-6b45541a25b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702067" name="39ebc800-03db-11f0-a131-8d0228f256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192175" name="39ebc800-03db-11f0-a131-8d0228f256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301084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727697" name="46f5cb40-03db-11f0-8427-07155f5095a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925216" name="4b382fe0-03db-11f0-9918-4711167c7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185968" name="4b382fe0-03db-11f0-9918-4711167c7d6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880917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631571" name="5808d3a0-03db-11f0-acfc-83d5647ce3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672969" name="5eca4200-03db-11f0-9640-e9071034e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88325" name="5eca4200-03db-11f0-9640-e9071034ecd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555763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716562" name="59f1a5f0-03dd-11f0-9451-9163085104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361264" name="6053b640-03dd-11f0-9201-39711a6b78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62771" name="6053b640-03dd-11f0-9201-39711a6b78a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226781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394193" name="a5f79f90-03dd-11f0-a052-a9019b7e6bd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571467" name="af1af2c0-03dd-11f0-98d6-dd5f7d166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639020" name="af1af2c0-03dd-11f0-98d6-dd5f7d166e2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169304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755373" name="c35d4210-03dd-11f0-8398-7b835e2f38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335142" name="c763af20-03dd-11f0-9fdb-13c08aeb4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440657" name="c763af20-03dd-11f0-9fdb-13c08aeb439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413566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369767" name="437b7f50-03e0-11f0-ac67-fb4a396a91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867747" name="48ac62a0-03e0-11f0-a1ad-e1a7e7375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6919" name="48ac62a0-03e0-11f0-a1ad-e1a7e73750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5271950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623375" name="5b3a7240-03e0-11f0-b9ea-6399b1d2a8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873762" name="5f5ec790-03e0-11f0-8509-2df93a5b7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497044" name="5f5ec790-03e0-11f0-8509-2df93a5b74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165724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555341" name="6bf98e40-03e0-11f0-8456-57ef7057a8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910203" name="700811a0-03e0-11f0-9ab9-f5ea794169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359062" name="700811a0-03e0-11f0-9ab9-f5ea7941697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421225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049103" name="7c9ff220-03e0-11f0-a6cd-f3feb4d4482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301096" name="82cd5de0-03e0-11f0-aa73-6dee73b73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672769" name="82cd5de0-03e0-11f0-aa73-6dee73b7327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171149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97642" name="96b75400-03e0-11f0-9476-3ddcbb7093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793728" name="9bae3b90-03e0-11f0-a251-9ffb5c07b1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924211" name="9bae3b90-03e0-11f0-a251-9ffb5c07b1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293649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117935" name="abea44e0-03e0-11f0-94f9-19e8fb88301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192670" name="b3157190-03e0-11f0-913c-8b0543f51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278326" name="b3157190-03e0-11f0-913c-8b0543f51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536857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733037" name="03a6bfb0-03e1-11f0-876b-eff165d35e5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515488" name="095a8ea0-03e1-11f0-a8fe-fb208933f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36497" name="095a8ea0-03e1-11f0-a8fe-fb208933f91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Ich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467518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93852" name="1656d640-03e1-11f0-8905-5d848813bc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387915" name="1dabd210-03e1-11f0-9d6a-41edec2b7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99211" name="1dabd210-03e1-11f0-9d6a-41edec2b781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09466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392525" name="0694c270-03e2-11f0-9be5-47cf650c8bd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261004" name="32eeac00-03e2-11f0-be67-95d0f3c3a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346941" name="32eeac00-03e2-11f0-be67-95d0f3c3a9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/ Dach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/ 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721916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030827" name="98d31d30-03e2-11f0-a28b-739a0cfb1cd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806489" name="a07575b0-03e2-11f0-bd43-312b451fa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08595" name="a07575b0-03e2-11f0-bd43-312b451faee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644700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585485" name="ea1da930-03e2-11f0-9ee1-ab697de0933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697270" name="edaee640-03e2-11f0-9532-f520a957d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35615" name="edaee640-03e2-11f0-9532-f520a957dc5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798633" name="db245070-3563-11f0-ab25-9d5484176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04764" name="db245070-3563-11f0-ab25-9d5484176f6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045012" name="de6e7260-3563-11f0-9ee0-3d14b44a4e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23449" name="de6e7260-3563-11f0-9ee0-3d14b44a4e1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