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Pavatex 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Kaminrohr Bad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4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3.20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18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>Aussagesicherheit: 64,999 %</w:t>
            </w:r>
          </w:p>
          <w:p>
            <w:pPr>
              <w:spacing w:before="0" w:after="0" w:line="240" w:lineRule="auto"/>
            </w:pPr>
            <w:r>
              <w:t>Risikomenge: 0.84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50 m²</w:t>
            </w:r>
          </w:p>
          <w:p>
            <w:pPr>
              <w:spacing w:before="0" w:after="0" w:line="240" w:lineRule="auto"/>
            </w:pPr>
            <w:r>
              <w:t>Aussagesicherheit: 81,608 %</w:t>
            </w:r>
          </w:p>
          <w:p>
            <w:pPr>
              <w:spacing w:before="0" w:after="0" w:line="240" w:lineRule="auto"/>
            </w:pPr>
            <w:r>
              <w:t>Risikomenge: 7.36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Rütihofstrasse 14, 8400 Winterthur </w:t>
          </w:r>
        </w:p>
        <w:p>
          <w:pPr>
            <w:spacing w:before="0" w:after="0"/>
          </w:pPr>
          <w:r>
            <w:t>234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r="http://schemas.openxmlformats.org/officeDocument/2006/relationships" xmlns:w="http://schemas.openxmlformats.org/wordprocessingml/2006/main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