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r="http://schemas.openxmlformats.org/officeDocument/2006/relationships" xmlns:w="http://schemas.openxmlformats.org/wordprocessingml/2006/main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8766768" name="744d4f10-153c-11f0-82b5-59aa069a51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4831350" name="744d4f10-153c-11f0-82b5-59aa069a51d0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263222" name="7ab63d30-153c-11f0-ac3d-c56c3c31c9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4024362" name="7ab63d30-153c-11f0-ac3d-c56c3c31c97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5799245" name="8c6c6360-153c-11f0-a29d-336b690d31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0546794" name="8c6c6360-153c-11f0-a29d-336b690d313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8956620" name="92a82700-153c-11f0-a7fd-1b5011e960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4005435" name="92a82700-153c-11f0-a7fd-1b5011e960f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0423634" name="b47df4e0-153c-11f0-a6cd-25e5cc5e51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6584568" name="b47df4e0-153c-11f0-a6cd-25e5cc5e5141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295356" name="bc6a4eb0-153c-11f0-a1ec-ef9d3cd31e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8808914" name="bc6a4eb0-153c-11f0-a1ec-ef9d3cd31e0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90219" name="c7cbab00-153c-11f0-a96b-c108dcb8c6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0450270" name="c7cbab00-153c-11f0-a96b-c108dcb8c69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0827807" name="ce5cba90-153c-11f0-8a0c-19d1716304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4494839" name="ce5cba90-153c-11f0-8a0c-19d17163046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6050150" name="e8d946e0-153c-11f0-8f61-4141ca40af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9388176" name="e8d946e0-153c-11f0-8f61-4141ca40afe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8693364" name="ec238fe0-153c-11f0-9d71-e9878b9806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890761" name="ec238fe0-153c-11f0-9d71-e9878b98068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3138823" name="fde4b290-153c-11f0-aefe-639ddd7d91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6557918" name="fde4b290-153c-11f0-aefe-639ddd7d91e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3464903" name="04d3c0a0-153d-11f0-8186-730e51d140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3202167" name="04d3c0a0-153d-11f0-8186-730e51d140d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3639288" name="1420fd20-153d-11f0-af69-e9e52a7fef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1390274" name="1420fd20-153d-11f0-af69-e9e52a7fefdf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9497710" name="1afbe6f0-153d-11f0-9ff9-515a473fb6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3073175" name="1afbe6f0-153d-11f0-9ff9-515a473fb66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EG-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1677438" name="3385a3f0-153d-11f0-a92c-4ffba299c0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685064" name="3385a3f0-153d-11f0-a92c-4ffba299c01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2424944" name="386d7050-153d-11f0-803a-cfaaf8e5bf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9067686" name="386d7050-153d-11f0-803a-cfaaf8e5bf7b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3680775" name="52d674a0-153d-11f0-9f1e-fb3b612733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6024986" name="52d674a0-153d-11f0-9f1e-fb3b612733b1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8037825" name="5c3a2c30-153d-11f0-a806-254652e2da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2750301" name="5c3a2c30-153d-11f0-a806-254652e2da80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8694591" name="fb465cd0-1543-11f0-bde8-95dc909113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3999655" name="fb465cd0-1543-11f0-bde8-95dc909113f6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8951209" name="01fc5980-1544-11f0-93e2-bf7801486e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665132" name="01fc5980-1544-11f0-93e2-bf7801486e6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2774977" name="2f67da20-1544-11f0-b872-3b79f48534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9527408" name="2f67da20-1544-11f0-b872-3b79f48534d2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7967042" name="349bcab0-1544-11f0-b349-79df83187f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9030038" name="349bcab0-1544-11f0-b349-79df83187f2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4711402" name="4fbc5f30-1544-11f0-a196-4dac596c56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4432495" name="4fbc5f30-1544-11f0-a196-4dac596c56dd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7898016" name="54f558d0-1544-11f0-a692-47ed1206d6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7510312" name="54f558d0-1544-11f0-a692-47ed1206d6b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2570954" name="67018e40-1544-11f0-8267-370f369248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874147" name="67018e40-1544-11f0-8267-370f3692482c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0884875" name="6a02e760-1544-11f0-a0a3-0fdf243567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9147927" name="6a02e760-1544-11f0-a0a3-0fdf243567a1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9578036" name="99410520-1544-11f0-a525-8b21a10163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4652732" name="99410520-1544-11f0-a525-8b21a101636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1240679" name="9f355f80-1544-11f0-9f69-cd4d39da86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810101" name="9f355f80-1544-11f0-9f69-cd4d39da86f3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1476853" name="abcc2e90-1544-11f0-9107-4773b4ea82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7209056" name="abcc2e90-1544-11f0-9107-4773b4ea8262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3676213" name="b0b385c0-1544-11f0-891a-1d5a3a20c8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728080" name="b0b385c0-1544-11f0-891a-1d5a3a20c889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0635041" name="0c8c1880-1545-11f0-a5b3-cfc4e88817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5941144" name="0c8c1880-1545-11f0-a5b3-cfc4e8881711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1743282" name="10cb6fe0-1545-11f0-afe3-191c5c7c28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641767" name="10cb6fe0-1545-11f0-afe3-191c5c7c28e4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7401736" name="c1a9f380-1546-11f0-ab5f-7f47b150f4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6036571" name="c1a9f380-1546-11f0-ab5f-7f47b150f4fa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805341" name="c481a490-1546-11f0-9050-09d5c59f8a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5350858" name="c481a490-1546-11f0-9050-09d5c59f8afe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281480" name="d043e590-1546-11f0-be8e-0d10c4b3d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0799924" name="d043e590-1546-11f0-be8e-0d10c4b3d225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999062" name="d48f9900-1546-11f0-8568-f7dd981350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5385101" name="d48f9900-1546-11f0-8568-f7dd981350ab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7397884" name="e91f4500-1546-11f0-b08b-21c3a05a3d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9394066" name="e91f4500-1546-11f0-b08b-21c3a05a3df6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7267746" name="eeeba500-1546-11f0-b26e-f98e1752ca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27464" name="eeeba500-1546-11f0-b26e-f98e1752ca7b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2040979" name="00675a40-1547-11f0-8552-1dd0589811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1131436" name="00675a40-1547-11f0-8552-1dd0589811ec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2909003" name="05c62b60-1547-11f0-9d5f-c32151f60f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7000686" name="05c62b60-1547-11f0-9d5f-c32151f60f1e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5101243" name="14981d60-1547-11f0-994f-c75a5d2559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7693071" name="14981d60-1547-11f0-994f-c75a5d2559b1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4304484" name="197b07c0-1547-11f0-b89e-413782bf3b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7348776" name="197b07c0-1547-11f0-b89e-413782bf3b82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Estrich 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0078715" name="c72f42f0-1547-11f0-a103-b96ce95b92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6390853" name="c72f42f0-1547-11f0-a103-b96ce95b9247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5207403" name="cd6672b0-1547-11f0-9846-e19b1d9053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50574" name="cd6672b0-1547-11f0-9846-e19b1d90531e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557664" name="6be0fef0-353d-11f0-89bd-5dc40b0018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4188068" name="6be0fef0-353d-11f0-89bd-5dc40b001851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5911047" name="76c451a0-353d-11f0-b056-ff2508cdd2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2568353" name="76c451a0-353d-11f0-b056-ff2508cdd21b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1766095" name="9658bb00-353d-11f0-a92f-f37ad9b50e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8705968" name="9658bb00-353d-11f0-a92f-f37ad9b50e46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6374320" name="9cac7370-353d-11f0-a298-dfbd6820b9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2693224" name="9cac7370-353d-11f0-a298-dfbd6820b935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6923002" name="bb4c6ab0-353d-11f0-96a0-85a017da72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4471342" name="bb4c6ab0-353d-11f0-96a0-85a017da7299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0540909" name="c0e81dc0-353d-11f0-90e5-0306938ac4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5055492" name="c0e81dc0-353d-11f0-90e5-0306938ac4bb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r="http://schemas.openxmlformats.org/officeDocument/2006/relationships" xmlns:w="http://schemas.openxmlformats.org/wordprocessingml/2006/main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r="http://schemas.openxmlformats.org/officeDocument/2006/relationships" xmlns:w="http://schemas.openxmlformats.org/wordprocessingml/2006/main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Rütihofstrasse 14, 8400 Winterthur </w:t>
          </w:r>
        </w:p>
        <w:p>
          <w:pPr>
            <w:spacing w:before="0" w:after="0"/>
          </w:pPr>
          <w:r>
            <w:t>234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r="http://schemas.openxmlformats.org/officeDocument/2006/relationships" xmlns:w="http://schemas.openxmlformats.org/wordprocessingml/2006/main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r="http://schemas.openxmlformats.org/officeDocument/2006/relationships" xmlns:w="http://schemas.openxmlformats.org/wordprocessingml/2006/main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footer.xml" Type="http://schemas.openxmlformats.org/officeDocument/2006/relationships/footer" Id="rId5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