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Langstuck 1, 8044 Gockhausen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139725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57519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