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489725" name="fd42cbb0-3495-11f0-9272-45a02c44f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358669" name="fd42cbb0-3495-11f0-9272-45a02c44f28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433110" name="0312ae20-3496-11f0-bc78-b72dac6968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060534" name="0312ae20-3496-11f0-bc78-b72dac69685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586922" name="15424a10-3496-11f0-903b-a572ffe31e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570647" name="15424a10-3496-11f0-903b-a572ffe31e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985024" name="1db36440-3496-11f0-ba67-a96ed6c5c5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723894" name="1db36440-3496-11f0-ba67-a96ed6c5c51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487636" name="33e575a0-3496-11f0-b5be-f10fd48140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293998" name="33e575a0-3496-11f0-b5be-f10fd48140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620529" name="39c3fe10-3496-11f0-bd4a-1705a9b82e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790132" name="39c3fe10-3496-11f0-bd4a-1705a9b82ef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522309" name="481e2800-3496-11f0-8af5-87ffb4950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379555" name="481e2800-3496-11f0-8af5-87ffb49505d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383905" name="4dfbed20-3496-11f0-9179-b3e7003d17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828229" name="4dfbed20-3496-11f0-9179-b3e7003d17d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764859" name="8ed05790-3497-11f0-8e7c-29603810d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783554" name="8ed05790-3497-11f0-8e7c-29603810d33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282275" name="9cb41900-3497-11f0-9788-cf3cbc4de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10010" name="9cb41900-3497-11f0-9788-cf3cbc4de6d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142592" name="aa550510-3497-11f0-b340-655830ce13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139830" name="aa550510-3497-11f0-b340-655830ce136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46346" name="af33f7d0-3497-11f0-8490-8b734f391f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813401" name="af33f7d0-3497-11f0-8490-8b734f391f6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046999" name="bde653e0-3497-11f0-8089-4ffcdf032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584668" name="bde653e0-3497-11f0-8089-4ffcdf032a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804200" name="c27096f0-3497-11f0-ad70-8d8ffa5bc6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256691" name="c27096f0-3497-11f0-ad70-8d8ffa5bc63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302418" name="d0bbf3d0-3497-11f0-a7df-adb586fe8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711266" name="d0bbf3d0-3497-11f0-a7df-adb586fe827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268914" name="d59c1f10-3497-11f0-ae46-65040ffbc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941794" name="d59c1f10-3497-11f0-ae46-65040ffbcc0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56065" name="2c2d6ae0-3499-11f0-95ec-01b3664b6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161371" name="2c2d6ae0-3499-11f0-95ec-01b3664b681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746239" name="30484a50-3499-11f0-a689-c97ab1642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828001" name="30484a50-3499-11f0-a689-c97ab16420d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348293" name="4708e010-3499-11f0-a4a9-319b036ff5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754787" name="4708e010-3499-11f0-a4a9-319b036ff5e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349103" name="4b4fb180-3499-11f0-b3c1-513df67452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66696" name="4b4fb180-3499-11f0-b3c1-513df674528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046402" name="579cf470-3499-11f0-b1bb-67bd820a7d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927594" name="579cf470-3499-11f0-b1bb-67bd820a7df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688040" name="5b7859e0-3499-11f0-ba29-0dfc737729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038050" name="5b7859e0-3499-11f0-ba29-0dfc7377299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674674" name="681fcac0-3499-11f0-9de2-dd94ea08d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955934" name="681fcac0-3499-11f0-9de2-dd94ea08d7c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065980" name="6d46c300-3499-11f0-9568-5f23c3b25c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84044" name="6d46c300-3499-11f0-9568-5f23c3b25c5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/ Gang / WC / Bad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036055" name="bd140860-349a-11f0-b376-4beaad53b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822777" name="bd140860-349a-11f0-b376-4beaad53ba3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371559" name="c6ac3d70-349a-11f0-a70e-db452ef671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060269" name="c6ac3d70-349a-11f0-a70e-db452ef6712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825544" name="fe681f90-349a-11f0-a4a3-d3b63a207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676068" name="fe681f90-349a-11f0-a4a3-d3b63a207df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165172" name="03e37960-349b-11f0-9778-3b31bb4e6f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034669" name="03e37960-349b-11f0-9778-3b31bb4e6f2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088429" name="1c4dee90-349b-11f0-a715-f5a50ef5a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591047" name="1c4dee90-349b-11f0-a715-f5a50ef5a45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94014" name="22067870-349b-11f0-90af-cb99a9a4ca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238675" name="22067870-349b-11f0-90af-cb99a9a4ca1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719046" name="43e3caf0-349c-11f0-a90c-f167acbe1a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107566" name="43e3caf0-349c-11f0-a90c-f167acbe1aa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089172" name="8f17a780-349c-11f0-998b-4f652128a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867358" name="8f17a780-349c-11f0-998b-4f652128a0d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/ Kork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393957" name="a07637d0-349c-11f0-9b48-b3f10b8a2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590681" name="a07637d0-349c-11f0-9b48-b3f10b8a252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507382" name="a5653020-349c-11f0-81cf-efdb5653f6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408960" name="a5653020-349c-11f0-81cf-efdb5653f6f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6418812" name="b428a330-349c-11f0-8bf1-9bf5ec55c2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478112" name="b428a330-349c-11f0-8bf1-9bf5ec55c21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272956" name="bab482a0-349c-11f0-9aa3-715d1301e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085714" name="bab482a0-349c-11f0-9aa3-715d1301e9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/ 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721809" name="c63e9ca0-349c-11f0-8e75-63b4f89113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52545" name="c63e9ca0-349c-11f0-8e75-63b4f891137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253974" name="ca5bc600-349c-11f0-bc58-dd5b0a0812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100664" name="ca5bc600-349c-11f0-bc58-dd5b0a08128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253774" name="1bf3d5c0-349d-11f0-8dcf-6dec195b88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359624" name="1bf3d5c0-349d-11f0-8dcf-6dec195b883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601966" name="1f555040-349d-11f0-a36f-ab36c5a79b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400467" name="1f555040-349d-11f0-a36f-ab36c5a79b5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875188" name="ec729f10-349d-11f0-a565-03e45dc3c3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792217" name="ec729f10-349d-11f0-a565-03e45dc3c33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524970" name="f0112290-349d-11f0-a46a-cf7a24222a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610972" name="f0112290-349d-11f0-a46a-cf7a24222ad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093488" name="1585e920-349e-11f0-923a-09528a9bab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403933" name="1585e920-349e-11f0-923a-09528a9bab9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366221" name="19b254c0-349e-11f0-9d1b-51c7bed2e9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600163" name="19b254c0-349e-11f0-9d1b-51c7bed2e949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116166" name="68c51930-349e-11f0-8c6e-ab6acf8a15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161415" name="68c51930-349e-11f0-8c6e-ab6acf8a15c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370493" name="6d48cc90-349e-11f0-b99a-1f4baae808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522469" name="6d48cc90-349e-11f0-b99a-1f4baae808c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16522" name="e3c8afb0-349f-11f0-beba-476d54f3bf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97186" name="e3c8afb0-349f-11f0-beba-476d54f3bff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037535" name="e765d3a0-349f-11f0-8763-7b2c6c6c2f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210947" name="e765d3a0-349f-11f0-8763-7b2c6c6c2f01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192749" name="0a633190-34a0-11f0-9287-1b8bd3444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067897" name="0a633190-34a0-11f0-9287-1b8bd344410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082782" name="2dbb6440-34a1-11f0-bcfd-d3d4789190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069029" name="2dbb6440-34a1-11f0-bcfd-d3d47891902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789012" name="1a812b90-34a0-11f0-8abe-c5c2496f5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294914" name="1a812b90-34a0-11f0-8abe-c5c2496f5f5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987403" name="37ea3400-34a1-11f0-afba-f19945d85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863274" name="37ea3400-34a1-11f0-afba-f19945d8530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471173" name="5d5a1890-34a1-11f0-81b6-371a93509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402472" name="5d5a1890-34a1-11f0-81b6-371a935094ec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675935" name="6003b4c0-34a1-11f0-8551-251eb47e1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816906" name="6003b4c0-34a1-11f0-8551-251eb47e132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0811" name="bd8c4170-34a1-11f0-a91c-1bdd2a01c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208851" name="bd8c4170-34a1-11f0-a91c-1bdd2a01c8d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928475" name="c0c0df90-34a1-11f0-867c-c3f7b5133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168267" name="c0c0df90-34a1-11f0-867c-c3f7b5133f2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240729" name="0daf6f00-34a3-11f0-b62f-afc24d6a56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987670" name="0daf6f00-34a3-11f0-b62f-afc24d6a568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377808" name="125e9f30-34a3-11f0-8459-15492cb08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630301" name="125e9f30-34a3-11f0-8459-15492cb0888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515898" name="1faf6f70-34a3-11f0-966f-4b878490a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459157" name="1faf6f70-34a3-11f0-966f-4b878490a6c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991291" name="24fd2990-34a3-11f0-b2b3-7b64fdec10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672978" name="24fd2990-34a3-11f0-b2b3-7b64fdec10cf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/ 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026342" name="422a7e00-34a3-11f0-a094-b1a58999d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022673" name="422a7e00-34a3-11f0-a094-b1a58999d835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536328" name="4ba60350-34a3-11f0-83ec-efc176a582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420860" name="4ba60350-34a3-11f0-83ec-efc176a5823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196161" name="2ffad020-34a5-11f0-94d1-2fc95cf955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501266" name="2ffad020-34a5-11f0-94d1-2fc95cf95581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979767" name="32cf4ce0-34a5-11f0-a106-aff0c62777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217189" name="32cf4ce0-34a5-11f0-a106-aff0c6277715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519262" name="4239ae50-34a5-11f0-92fc-91c75552b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681584" name="4239ae50-34a5-11f0-92fc-91c75552bd47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580252" name="4634a9b0-34a5-11f0-9690-634b952368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941861" name="4634a9b0-34a5-11f0-9690-634b9523684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216081" name="687dd2d0-34a5-11f0-b306-9ff28c5e81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280701" name="687dd2d0-34a5-11f0-b306-9ff28c5e814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7986304" name="6c8132a0-34a5-11f0-a407-274d5d75cb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222436" name="6c8132a0-34a5-11f0-a407-274d5d75cbc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179682" name="7c3176b0-34a5-11f0-929f-7912711975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150994" name="7c3176b0-34a5-11f0-929f-791271197516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6687333" name="7eca9820-34a5-11f0-a352-51fe3da11e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859437" name="7eca9820-34a5-11f0-a352-51fe3da11e9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844382" name="c2de6b90-34a5-11f0-8903-f76da75c2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637365" name="c2de6b90-34a5-11f0-8903-f76da75c2181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295335" name="c8095b70-34a5-11f0-adbc-6781b2c393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540650" name="c8095b70-34a5-11f0-adbc-6781b2c3932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Langstuck 1, 8044 Gockhausen </w:t>
          </w:r>
        </w:p>
        <w:p>
          <w:pPr>
            <w:spacing w:before="0" w:after="0"/>
          </w:pPr>
          <w:r>
            <w:t>285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footer.xml" Type="http://schemas.openxmlformats.org/officeDocument/2006/relationships/footer" Id="rId7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