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Stuckgasse 19, 450 Lüchingen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957792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700503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