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Stuckgasse 19, 450 Lüchingen </w:t>
          </w:r>
        </w:p>
        <w:p>
          <w:pPr>
            <w:spacing w:before="0" w:after="0"/>
          </w:pPr>
          <w:r>
            <w:t>282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