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0576543" name="ec98ab30-347d-11f0-86fa-2308490f2f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97723" name="ec98ab30-347d-11f0-86fa-2308490f2f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9911268" name="2e4569b0-347e-11f0-8ab8-2d80fe1aea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072787" name="2e4569b0-347e-11f0-8ab8-2d80fe1aea9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162799" name="3ee3b740-347e-11f0-82a2-df6b9eb24b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852838" name="3ee3b740-347e-11f0-82a2-df6b9eb24b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0258675" name="42dc41a0-347e-11f0-af34-575313bf8d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6242806" name="42dc41a0-347e-11f0-af34-575313bf8d3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6093345" name="79d4de50-347f-11f0-a89a-47d1092018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9847420" name="79d4de50-347f-11f0-a89a-47d1092018f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4889898" name="7d769620-347f-11f0-a4ca-29194deaba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9737287" name="7d769620-347f-11f0-a4ca-29194deaba0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5565718" name="7841ecd0-3480-11f0-a1a4-5f8518403a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5611007" name="7841ecd0-3480-11f0-a1a4-5f8518403ad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2293188" name="7c646d60-3480-11f0-8e52-e38d2bfb22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8453418" name="7c646d60-3480-11f0-8e52-e38d2bfb226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