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Künggasse 7, 9425 Thal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8860235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3589564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Kigips GmbH</w:t>
            </w:r>
          </w:p>
          <w:p>
            <w:pPr>
              <w:spacing w:before="0" w:after="0" w:line="240" w:lineRule="auto"/>
            </w:pPr>
            <w:r>
              <w:rPr/>
              <w:t>Lindenwiesstrasse 10</w:t>
            </w:r>
          </w:p>
          <w:p>
            <w:pPr>
              <w:spacing w:before="0" w:after="0" w:line="240" w:lineRule="auto"/>
            </w:pPr>
            <w:r>
              <w:rPr/>
              <w:t>9200 Gossau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