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554979" name="99f39650-c110-11ef-a61e-6d97ae065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3346" name="99f39650-c110-11ef-a61e-6d97ae065d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230192" name="9f797770-c110-11ef-bbd5-29f42158b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922130" name="9f797770-c110-11ef-bbd5-29f42158b0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751751" name="ab60a590-c110-11ef-8df9-352c5f0a1d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55150" name="ab60a590-c110-11ef-8df9-352c5f0a1d4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910698" name="b2738f50-c110-11ef-8672-1d7acbe5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287110" name="b2738f50-c110-11ef-8672-1d7acbe5f8e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279768" name="c4a01e00-c110-11ef-8277-83e8e89b0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75407" name="c4a01e00-c110-11ef-8277-83e8e89b0e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036329" name="cb92fca0-c110-11ef-9f03-4f30f137a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169890" name="cb92fca0-c110-11ef-9f03-4f30f137ad3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238071" name="d6282f50-c110-11ef-9bd8-9f424067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590678" name="d6282f50-c110-11ef-9bd8-9f424067cac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181630" name="dd675930-c110-11ef-934f-1b7833f865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410393" name="dd675930-c110-11ef-934f-1b7833f8652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348561" name="f5d59ef0-c110-11ef-ab12-b1a9e40e5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241652" name="f5d59ef0-c110-11ef-ab12-b1a9e40e5e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885262" name="00a76570-c111-11ef-adc2-07835257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26264" name="00a76570-c111-11ef-adc2-078352577e5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823408" name="11467650-c111-11ef-82e8-43e393c5e5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437212" name="11467650-c111-11ef-82e8-43e393c5e5d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158828" name="156610b0-c111-11ef-9d6e-693ccd781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959079" name="156610b0-c111-11ef-9d6e-693ccd781c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938477" name="20ac1cd0-c111-11ef-a361-650d19e237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799159" name="20ac1cd0-c111-11ef-a361-650d19e2370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912548" name="2e440830-c111-11ef-aad8-793ead3bc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097919" name="2e440830-c111-11ef-aad8-793ead3bc1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311300" name="91a92180-c111-11ef-bc73-d9c68d5e0a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115973" name="91a92180-c111-11ef-bc73-d9c68d5e0a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671253" name="96ba47d0-c111-11ef-93ba-cf0dc8842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5346" name="96ba47d0-c111-11ef-93ba-cf0dc8842f5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823808" name="a8c3e530-c111-11ef-8eb4-db73be36f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78378" name="a8c3e530-c111-11ef-8eb4-db73be36f4c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817014" name="afe91e70-c111-11ef-85b4-f55c692c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36667" name="afe91e70-c111-11ef-85b4-f55c692c66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719637" name="be02bcf0-c111-11ef-8218-4102a2734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702365" name="be02bcf0-c111-11ef-8218-4102a27344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593849" name="c26d4300-c111-11ef-a21a-c5d25d6f1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956403" name="c26d4300-c111-11ef-a21a-c5d25d6f1aa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58412" name="d5f87750-c111-11ef-9554-8d8ee6766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077096" name="d5f87750-c111-11ef-9554-8d8ee67662d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838796" name="e0782630-c111-11ef-b994-0762b717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02861" name="e0782630-c111-11ef-b994-0762b71739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812377" name="0e428fb0-c112-11ef-83e8-d9d6cfbaf8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991388" name="0e428fb0-c112-11ef-83e8-d9d6cfbaf8e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233596" name="13f63790-c112-11ef-82ca-3327c5210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089279" name="13f63790-c112-11ef-82ca-3327c5210d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099080" name="294c67e0-c112-11ef-ae94-490576cbd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766549" name="294c67e0-c112-11ef-ae94-490576cbdcd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764340" name="33a13630-c112-11ef-ae08-b5f3fdf33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88685" name="33a13630-c112-11ef-ae08-b5f3fdf33b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631766" name="44ff9f70-c112-11ef-9f9a-8b90c5af0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285222" name="44ff9f70-c112-11ef-9f9a-8b90c5af05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809124" name="4bc02370-c112-11ef-8b7a-7f678b9be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61540" name="4bc02370-c112-11ef-8b7a-7f678b9be84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UG/ 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958748" name="778b6190-c112-11ef-9a2a-6154fefa1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360736" name="778b6190-c112-11ef-9a2a-6154fefa12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319549" name="7cd3eb90-c112-11ef-a023-5f5fda19e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328303" name="7cd3eb90-c112-11ef-a023-5f5fda19e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Künggasse 7, 9425 Thal</w:t>
          </w:r>
        </w:p>
        <w:p>
          <w:pPr>
            <w:spacing w:before="0" w:after="0"/>
          </w:pPr>
          <w:r>
            <w:t>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