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Eichliweg 30, 5103 Möriken-Wildegg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263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