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8075713" name="0d496480-269d-11f0-be53-9be8ea0e5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684144" name="0d496480-269d-11f0-be53-9be8ea0e54c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7434419" name="13f17e80-269d-11f0-8af0-fdda21d07b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615592" name="13f17e80-269d-11f0-8af0-fdda21d07ba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7203925" name="29966b10-269d-11f0-9113-134ff5f73f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499598" name="29966b10-269d-11f0-9113-134ff5f73fc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9691097" name="2e0759c0-269d-11f0-9a74-616697ee33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516254" name="2e0759c0-269d-11f0-9a74-616697ee33e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1999032" name="3d409910-269d-11f0-8f48-e102fc569d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469027" name="3d409910-269d-11f0-8f48-e102fc569df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7798133" name="43211d50-269d-11f0-807e-43da5c9a80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545452" name="43211d50-269d-11f0-807e-43da5c9a800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54030" name="e5f32c60-269f-11f0-a9c5-434c0b95a9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981299" name="e5f32c60-269f-11f0-a9c5-434c0b95a97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0294023" name="eb808790-269f-11f0-b459-c3accc0e44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698418" name="eb808790-269f-11f0-b459-c3accc0e440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348314" name="fb434230-269f-11f0-a7bf-07e5cd9965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636807" name="fb434230-269f-11f0-a7bf-07e5cd9965a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127760" name="fee966d0-269f-11f0-878c-29a3aca6fe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765298" name="fee966d0-269f-11f0-878c-29a3aca6fe2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8651397" name="0c980e80-26a0-11f0-85f2-1bf4ff5954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822602" name="0c980e80-26a0-11f0-85f2-1bf4ff5954b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0523681" name="105eb370-26a0-11f0-81e4-27bbe16639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219255" name="105eb370-26a0-11f0-81e4-27bbe16639c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189054" name="1eb078f0-26a0-11f0-8f00-0bf8d7dc35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683588" name="1eb078f0-26a0-11f0-8f00-0bf8d7dc35d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2027726" name="7b860950-26a0-11f0-9cda-118cca1004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077922" name="7b860950-26a0-11f0-9cda-118cca1004d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8589019" name="2fb7c180-26a0-11f0-a52b-1b8e690399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007984" name="2fb7c180-26a0-11f0-a52b-1b8e690399e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3185346" name="898fa240-26a0-11f0-a559-c9b9d419bc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959442" name="898fa240-26a0-11f0-a559-c9b9d419bcf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5668189" name="63a90710-26a0-11f0-a36d-2789609066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505403" name="63a90710-26a0-11f0-a36d-27896090665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8057644" name="6801b2d0-26a0-11f0-858c-59a3b763b3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062191" name="6801b2d0-26a0-11f0-858c-59a3b763b37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8416178" name="ae418e00-26a0-11f0-948e-555a8d11e7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720156" name="ae418e00-26a0-11f0-948e-555a8d11e7f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3408343" name="b1f63190-26a0-11f0-bdc8-134fe9ae41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493972" name="b1f63190-26a0-11f0-bdc8-134fe9ae416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4842835" name="bed3cda0-26a0-11f0-8fce-3bc047576a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529418" name="bed3cda0-26a0-11f0-8fce-3bc047576a2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8497560" name="c6a46210-26a0-11f0-93e9-577a689cc7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06006" name="c6a46210-26a0-11f0-93e9-577a689cc71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9469454" name="d8c976b0-26a0-11f0-b5c6-1df414fb47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729119" name="d8c976b0-26a0-11f0-b5c6-1df414fb470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7832800" name="db8bcb00-26a0-11f0-bf9f-f37cded32a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589365" name="db8bcb00-26a0-11f0-bf9f-f37cded32a8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5208286" name="f71e3420-26a0-11f0-bc8d-f5775b482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335751" name="f71e3420-26a0-11f0-bc8d-f5775b482ca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0096369" name="f97e1d20-26a0-11f0-bc7f-0f9f539438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517215" name="f97e1d20-26a0-11f0-bc7f-0f9f5394387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3612662" name="08598500-26a1-11f0-9eb0-a3a1402bd9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122980" name="08598500-26a1-11f0-9eb0-a3a1402bd9f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0303790" name="0d3cbd80-26a1-11f0-b4d1-f7656590b4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598043" name="0d3cbd80-26a1-11f0-b4d1-f7656590b4e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1112925" name="17c54600-26a1-11f0-a522-014c4f3559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94946" name="17c54600-26a1-11f0-a522-014c4f35595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8931979" name="1e08aac0-26a1-11f0-b77f-7dd31410c2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362456" name="1e08aac0-26a1-11f0-b77f-7dd31410c2b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Terrasse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7454002" name="9a991840-26a1-11f0-a837-97e888cfac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02930" name="9a991840-26a1-11f0-a837-97e888cfac5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1982243" name="9f83a3c0-26a1-11f0-9a99-672ac8b45f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627283" name="9f83a3c0-26a1-11f0-9a99-672ac8b45f6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0928529" name="1884a8f0-26a2-11f0-82d0-53560001c1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631045" name="1884a8f0-26a2-11f0-82d0-53560001c16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0666472" name="1e2c42e0-26a2-11f0-a70f-05c518b481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90143" name="1e2c42e0-26a2-11f0-a70f-05c518b4812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8054670" name="bf4457d0-26a2-11f0-b641-3fd10fe9e5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464551" name="bf4457d0-26a2-11f0-b641-3fd10fe9e56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8878452" name="c4c5cc20-26a2-11f0-b37f-e78aa81de0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678356" name="c4c5cc20-26a2-11f0-b37f-e78aa81de04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1413854" name="58fd10b0-26a3-11f0-9acc-8be6dbb48b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26485" name="58fd10b0-26a3-11f0-9acc-8be6dbb48ba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1367935" name="5e446230-26a3-11f0-a34f-4b2ce2aa1a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585302" name="5e446230-26a3-11f0-a34f-4b2ce2aa1abc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Eichliweg 30, 5103 Möriken-Wildegg</w:t>
          </w:r>
        </w:p>
        <w:p>
          <w:pPr>
            <w:spacing w:before="0" w:after="0"/>
          </w:pPr>
          <w:r>
            <w:t>263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