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Alte Döttingerstrasse 27, 5306 Tegerfelden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279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54357127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6406342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