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989480" name="8b0accc0-30b5-11f0-9ad8-e7417fcf83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005100" name="8b0accc0-30b5-11f0-9ad8-e7417fcf83f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208725" name="8f041a70-30b5-11f0-b1b5-899619c1c4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897517" name="8f041a70-30b5-11f0-b1b5-899619c1c49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34604" name="98fdf780-30b5-11f0-84ae-6d7e439f75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349484" name="98fdf780-30b5-11f0-84ae-6d7e439f759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107497" name="9cb421b0-30b5-11f0-bc82-49851514d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557603" name="9cb421b0-30b5-11f0-bc82-49851514da1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868874" name="a64af730-30b5-11f0-8fe8-559dd5fde3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532796" name="a64af730-30b5-11f0-8fe8-559dd5fde33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8285761" name="ab9aad20-30b5-11f0-afe4-b1d527e0c6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007797" name="ab9aad20-30b5-11f0-afe4-b1d527e0c62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314827" name="3f31ebb0-30b7-11f0-9bb1-cfc0f6497c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526265" name="3f31ebb0-30b7-11f0-9bb1-cfc0f6497c7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499752" name="447852d0-30b7-11f0-966e-a317f52dd3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310499" name="447852d0-30b7-11f0-966e-a317f52dd37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0171334" name="4f77b900-30b7-11f0-898b-d96edfb30c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651556" name="4f77b900-30b7-11f0-898b-d96edfb30c8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7676931" name="53a424a0-30b7-11f0-b184-4fb6af14e8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098290" name="53a424a0-30b7-11f0-b184-4fb6af14e88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115834" name="62643c50-30b7-11f0-8ac8-c7fbda2e65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573197" name="62643c50-30b7-11f0-8ac8-c7fbda2e655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249134" name="66fb0280-30b7-11f0-b4de-358314af0a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99400" name="66fb0280-30b7-11f0-b4de-358314af0a1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936894" name="86ce0610-30b8-11f0-8566-39f33d3741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975964" name="86ce0610-30b8-11f0-8566-39f33d3741b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825029" name="8c4170a0-30b8-11f0-b426-fd063e155f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700516" name="8c4170a0-30b8-11f0-b426-fd063e155fc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751247" name="9b4b3b80-30b8-11f0-96a9-f1f7c1ffd1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273855" name="9b4b3b80-30b8-11f0-96a9-f1f7c1ffd10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9608895" name="a067d380-30b8-11f0-84d9-a7d8b8cd3c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600023" name="a067d380-30b8-11f0-84d9-a7d8b8cd3c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4502473" name="ad86e560-30b8-11f0-8ee9-cdd2e398c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850860" name="ad86e560-30b8-11f0-8ee9-cdd2e398c5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906868" name="b28016e0-30b8-11f0-a677-25a764ae75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409251" name="b28016e0-30b8-11f0-a677-25a764ae75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234737" name="1bab75b0-30b9-11f0-b15f-030561eb42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492433" name="1bab75b0-30b9-11f0-b15f-030561eb426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7964031" name="1eccd9f0-30b9-11f0-a7a6-a3e22383e0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138958" name="1eccd9f0-30b9-11f0-a7a6-a3e22383e0b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903406" name="f2003bf0-30b9-11f0-85ee-75a5f8e36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332192" name="f2003bf0-30b9-11f0-85ee-75a5f8e3666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959102" name="f54777b0-30b9-11f0-877a-819aa99501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841443" name="f54777b0-30b9-11f0-877a-819aa995019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Döttingerstrasse 27, 5306 Tegerfelden</w:t>
          </w:r>
        </w:p>
        <w:p>
          <w:pPr>
            <w:spacing w:before="0" w:after="0"/>
          </w:pPr>
          <w:r>
            <w:t>279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