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Buttenberg 5, 6247 Schötz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827664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801252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