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Buttenberg 5, 6247 Schötz</w:t>
          </w:r>
        </w:p>
        <w:p>
          <w:pPr>
            <w:spacing w:before="0" w:after="0"/>
          </w:pPr>
          <w:r>
            <w:t>281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