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7637233" name="01d55d20-316a-11f0-bc8a-dba5ea6f87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142560" name="01d55d20-316a-11f0-bc8a-dba5ea6f870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414693" name="293ccbf0-316a-11f0-863b-c7ddcf9a8c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471631" name="293ccbf0-316a-11f0-863b-c7ddcf9a8c1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4373195" name="64ca4f80-316a-11f0-ae8e-9b3a2fa447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733838" name="64ca4f80-316a-11f0-ae8e-9b3a2fa4472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9504257" name="681f1fd0-316a-11f0-9ce0-8793a4f8c9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216281" name="681f1fd0-316a-11f0-9ce0-8793a4f8c91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013779" name="e8e6b1e0-316b-11f0-8c2f-f746e9232b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448431" name="e8e6b1e0-316b-11f0-8c2f-f746e9232b9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6279393" name="edad61b0-316b-11f0-b3cb-e7ee432863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560442" name="edad61b0-316b-11f0-b3cb-e7ee432863b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9816098" name="fb095580-316b-11f0-90f3-a9ae364478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655737" name="fb095580-316b-11f0-90f3-a9ae364478c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9864348" name="fef86a00-316b-11f0-b856-af9de2fa00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069268" name="fef86a00-316b-11f0-b856-af9de2fa004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688640" name="0ef93f10-316c-11f0-81b4-33694833c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051997" name="0ef93f10-316c-11f0-81b4-33694833cc4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2846349" name="11c99d20-316c-11f0-9a23-6ff77800db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691757" name="11c99d20-316c-11f0-9a23-6ff77800db6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3872084" name="2a607980-316c-11f0-915b-d98f9da651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406090" name="2a607980-316c-11f0-915b-d98f9da651a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019730" name="2e547000-316c-11f0-8404-49eeb341b0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870544" name="2e547000-316c-11f0-8404-49eeb341b01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2027700" name="3f260290-316c-11f0-ba9d-7d5532fcd5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32248" name="3f260290-316c-11f0-ba9d-7d5532fcd55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9712432" name="44bad7d0-316c-11f0-868b-ad76f5f44e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050432" name="44bad7d0-316c-11f0-868b-ad76f5f44e3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257435" name="5010e980-316c-11f0-a0a3-3751be0c38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103640" name="5010e980-316c-11f0-a0a3-3751be0c388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2541908" name="54c65b40-316c-11f0-a25a-0185b7b56f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257434" name="54c65b40-316c-11f0-a25a-0185b7b56f2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553976" name="6c5eda70-316c-11f0-94b6-07024eb4de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674741" name="6c5eda70-316c-11f0-94b6-07024eb4dea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8148917" name="70b22f00-316c-11f0-80fa-177726a274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279110" name="70b22f00-316c-11f0-80fa-177726a2744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741283" name="7f95d440-316c-11f0-80b6-d9da2e131f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592710" name="7f95d440-316c-11f0-80b6-d9da2e131fb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117269" name="88c77f50-316c-11f0-bcac-93a94b83e5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52025" name="88c77f50-316c-11f0-bcac-93a94b83e53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3630954" name="a6b95c40-316c-11f0-8307-4b59c0d0df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167604" name="a6b95c40-316c-11f0-8307-4b59c0d0dfb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1738277" name="ac8bfdd0-316c-11f0-8eb1-6be6f73520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176011" name="ac8bfdd0-316c-11f0-8eb1-6be6f73520e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7073418" name="0b726cd0-316d-11f0-bb3f-21f7ab356d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46083" name="0b726cd0-316d-11f0-bb3f-21f7ab356d3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0022728" name="0e6ac540-316d-11f0-b297-9bbf7892ff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466000" name="0e6ac540-316d-11f0-b297-9bbf7892ff1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7768953" name="cd89c5c0-316d-11f0-8de9-c9b646bc35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153918" name="cd89c5c0-316d-11f0-8de9-c9b646bc358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3624688" name="d3436110-316d-11f0-90c5-9fe7586431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252180" name="d3436110-316d-11f0-90c5-9fe7586431f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Schweinestall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886957472" name="054bc260-316e-11f0-9731-17641e4f48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165571" name="054bc260-316e-11f0-9731-17641e4f48d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168805" name="0c2f5ec0-316e-11f0-a904-8314b24278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277208" name="0c2f5ec0-316e-11f0-a904-8314b242785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Schweinestall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51576551" name="3782fbe0-316e-11f0-aa3e-9f7b58dc6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768936" name="3782fbe0-316e-11f0-aa3e-9f7b58dc673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172900" name="3c942230-316e-11f0-9b24-354473ef3a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503588" name="3c942230-316e-11f0-9b24-354473ef3a1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Buttenberg 5, 6247 Schötz</w:t>
          </w:r>
        </w:p>
        <w:p>
          <w:pPr>
            <w:spacing w:before="0" w:after="0"/>
          </w:pPr>
          <w:r>
            <w:t>281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