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Alte Döttingerstrasse 27, 5306 Tegerfelden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279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9945296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8155737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