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Döttingerstrasse 27, 5306 Tegerfelden</w:t>
          </w:r>
        </w:p>
        <w:p>
          <w:pPr>
            <w:spacing w:before="0" w:after="0"/>
          </w:pPr>
          <w:r>
            <w:t>279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