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9130955" name="8b0accc0-30b5-11f0-9ad8-e7417fcf83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0534975" name="8b0accc0-30b5-11f0-9ad8-e7417fcf83fb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9508638" name="8f041a70-30b5-11f0-b1b5-899619c1c4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033527" name="8f041a70-30b5-11f0-b1b5-899619c1c49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6418254" name="98fdf780-30b5-11f0-84ae-6d7e439f75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314736" name="98fdf780-30b5-11f0-84ae-6d7e439f759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9161079" name="9cb421b0-30b5-11f0-bc82-49851514da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8147732" name="9cb421b0-30b5-11f0-bc82-49851514da1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5546215" name="a64af730-30b5-11f0-8fe8-559dd5fde3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7071930" name="a64af730-30b5-11f0-8fe8-559dd5fde33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115551" name="ab9aad20-30b5-11f0-afe4-b1d527e0c6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808418" name="ab9aad20-30b5-11f0-afe4-b1d527e0c62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233210" name="3f31ebb0-30b7-11f0-9bb1-cfc0f6497c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3645860" name="3f31ebb0-30b7-11f0-9bb1-cfc0f6497c7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1182293" name="447852d0-30b7-11f0-966e-a317f52dd3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347946" name="447852d0-30b7-11f0-966e-a317f52dd37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0353500" name="4f77b900-30b7-11f0-898b-d96edfb30c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319879" name="4f77b900-30b7-11f0-898b-d96edfb30c8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2126509" name="53a424a0-30b7-11f0-b184-4fb6af14e8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784134" name="53a424a0-30b7-11f0-b184-4fb6af14e88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Gang / 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647584" name="62643c50-30b7-11f0-8ac8-c7fbda2e65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9633783" name="62643c50-30b7-11f0-8ac8-c7fbda2e655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1506224" name="66fb0280-30b7-11f0-b4de-358314af0a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2258717" name="66fb0280-30b7-11f0-b4de-358314af0a1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1991182" name="86ce0610-30b8-11f0-8566-39f33d3741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041226" name="86ce0610-30b8-11f0-8566-39f33d3741b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8313888" name="8c4170a0-30b8-11f0-b426-fd063e155f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048633" name="8c4170a0-30b8-11f0-b426-fd063e155fc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4546482" name="9b4b3b80-30b8-11f0-96a9-f1f7c1ffd1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293318" name="9b4b3b80-30b8-11f0-96a9-f1f7c1ffd10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5503704" name="a067d380-30b8-11f0-84d9-a7d8b8cd3c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543431" name="a067d380-30b8-11f0-84d9-a7d8b8cd3c9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7350800" name="ad86e560-30b8-11f0-8ee9-cdd2e398c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489003" name="ad86e560-30b8-11f0-8ee9-cdd2e398c50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610898" name="b28016e0-30b8-11f0-a677-25a764ae75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257066" name="b28016e0-30b8-11f0-a677-25a764ae754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/alle 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146549" name="1bab75b0-30b9-11f0-b15f-030561eb42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3141145" name="1bab75b0-30b9-11f0-b15f-030561eb426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5769923" name="1eccd9f0-30b9-11f0-a7a6-a3e22383e0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9452284" name="1eccd9f0-30b9-11f0-a7a6-a3e22383e0b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1556840" name="f2003bf0-30b9-11f0-85ee-75a5f8e366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461663" name="f2003bf0-30b9-11f0-85ee-75a5f8e3666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6498657" name="f54777b0-30b9-11f0-877a-819aa99501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629474" name="f54777b0-30b9-11f0-877a-819aa9950196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Alte Döttingerstrasse 27, 5306 Tegerfelden</w:t>
          </w:r>
        </w:p>
        <w:p>
          <w:pPr>
            <w:spacing w:before="0" w:after="0"/>
          </w:pPr>
          <w:r>
            <w:t>279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