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176344" name="e59f20b0-bdeb-11ef-b86b-891c207489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416966" name="e59f20b0-bdeb-11ef-b86b-891c2074890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631743" name="ef1aa600-bdeb-11ef-ae08-531f2db060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843523" name="ef1aa600-bdeb-11ef-ae08-531f2db060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0095441" name="4e0f1760-bdef-11ef-b140-e396bd947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674563" name="4e0f1760-bdef-11ef-b140-e396bd94738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5669866" name="53282cf0-bdef-11ef-a951-8198fd4310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211021" name="53282cf0-bdef-11ef-a951-8198fd43103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240008" name="6ff9a5c0-bdef-11ef-80d7-59aabcff1f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015302" name="6ff9a5c0-bdef-11ef-80d7-59aabcff1f2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884162" name="89156990-bdef-11ef-9574-9d0370e9b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483800" name="89156990-bdef-11ef-9574-9d0370e9ba4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722139" name="9ac9bb00-bdef-11ef-ab8e-8f6d036c7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327664" name="9ac9bb00-bdef-11ef-ab8e-8f6d036c71f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478318" name="a57d4b20-bdef-11ef-854e-4f73ed7aa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88401" name="a57d4b20-bdef-11ef-854e-4f73ed7aaee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2492349" name="b34fce80-bdef-11ef-bdb0-4d5ede7c30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811886" name="b34fce80-bdef-11ef-bdb0-4d5ede7c30b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82910" name="b9ae3550-bdef-11ef-abd1-1fcaf1ca13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740287" name="b9ae3550-bdef-11ef-abd1-1fcaf1ca13c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121120" name="3ae54780-bdf0-11ef-81a1-3781896aa1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467840" name="3ae54780-bdf0-11ef-81a1-3781896aa1e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906313" name="49b60100-bdf0-11ef-9bb5-8918add6b8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920733" name="49b60100-bdf0-11ef-9bb5-8918add6b80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89616" name="80ef3e40-bdf3-11ef-a9ac-59fe0985c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097829" name="80ef3e40-bdf3-11ef-a9ac-59fe0985ced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29294" name="85b35600-bdf3-11ef-965a-c91e84b57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609240" name="85b35600-bdf3-11ef-965a-c91e84b57a2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8073181" name="a1d88940-bdf3-11ef-bddc-eb73441f7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210405" name="a1d88940-bdf3-11ef-bddc-eb73441f7b4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716732" name="af153540-bdf3-11ef-bf10-d7c4f7f94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588870" name="af153540-bdf3-11ef-bf10-d7c4f7f948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241841" name="c77c00f0-bdf3-11ef-a3c3-0778e40b2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799418" name="c77c00f0-bdf3-11ef-a3c3-0778e40b2b8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851373" name="d29b2420-bdf3-11ef-bf96-c966b752ec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264321" name="d29b2420-bdf3-11ef-bf96-c966b752ec8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017600" name="26de7dc0-bdf4-11ef-ad47-b14b0da19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934492" name="26de7dc0-bdf4-11ef-ad47-b14b0da195c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669581" name="2fddce30-bdf4-11ef-88a3-0335d5d3ad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550975" name="2fddce30-bdf4-11ef-88a3-0335d5d3ad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707932" name="3fc91f70-bdf4-11ef-a60c-eb560a5c1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054760" name="3fc91f70-bdf4-11ef-a60c-eb560a5c1a2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443448" name="480a9e20-bdf4-11ef-af9c-dd338653e2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640527" name="480a9e20-bdf4-11ef-af9c-dd338653e2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423080" name="2555c570-bdf5-11ef-958e-75c289119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870316" name="2555c570-bdf5-11ef-958e-75c28911910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763969" name="2a9dda40-bdf5-11ef-9c54-9d4490636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672242" name="2a9dda40-bdf5-11ef-9c54-9d4490636b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205797" name="ca4f8160-bdf5-11ef-b35b-3da375c8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885457" name="ca4f8160-bdf5-11ef-b35b-3da375c872b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259920" name="cea4aab0-bdf5-11ef-b659-e7fc65f6a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36724" name="cea4aab0-bdf5-11ef-b659-e7fc65f6a35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468968" name="cadb22c0-bdf9-11ef-be8d-b514dba5e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60262" name="cadb22c0-bdf9-11ef-be8d-b514dba5edb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577635" name="d3b70cb0-bdf9-11ef-b420-8f013cfa45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181990" name="d3b70cb0-bdf9-11ef-b420-8f013cfa45f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679596" name="861fc4b0-bdf9-11ef-8700-d9388a99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660037" name="861fc4b0-bdf9-11ef-8700-d9388a99aa8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120117" name="8b5032d0-bdf9-11ef-b6f4-8b82805c0b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267225" name="8b5032d0-bdf9-11ef-b6f4-8b82805c0be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757188" name="9ff9a860-bdf9-11ef-93d3-cbc61105ec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605092" name="9ff9a860-bdf9-11ef-93d3-cbc61105ecf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972411" name="ac3f9850-bdf9-11ef-9ccb-6fd87a7577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944824" name="ac3f9850-bdf9-11ef-9ccb-6fd87a75771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526313" name="f07858e0-bdf9-11ef-b953-3bfdbd660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305466" name="f07858e0-bdf9-11ef-b953-3bfdbd6604c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286603" name="fcd79d30-bdf9-11ef-8ad4-4963c098e6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587234" name="fcd79d30-bdf9-11ef-8ad4-4963c098e63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Holzwolle Leichtbauplatten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042353" name="36cb8da0-bdfd-11ef-afe0-2d6db1a1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047819" name="36cb8da0-bdfd-11ef-afe0-2d6db1a1998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150040" name="40155490-bdfd-11ef-b008-fd928b576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050275" name="40155490-bdfd-11ef-b008-fd928b576e0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645025" name="4cf05890-bdfd-11ef-a733-ada243cdf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538258" name="4cf05890-bdfd-11ef-a733-ada243cdf54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981464" name="556ee040-bdfd-11ef-b0ba-cdd4e5732b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532015" name="556ee040-bdfd-11ef-b0ba-cdd4e5732b8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255641" name="ded60c00-bdfd-11ef-84db-87f4a7a44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587595" name="ded60c00-bdfd-11ef-84db-87f4a7a4410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910470" name="e8698620-bdfd-11ef-97e4-cfb617485f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1114" name="e8698620-bdfd-11ef-97e4-cfb617485fb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Fassade </w:t>
            </w:r>
          </w:p>
          <w:p>
            <w:pPr>
              <w:spacing w:before="0" w:after="0"/>
            </w:pPr>
            <w:r>
              <w:t>DG/ EG</w:t>
            </w:r>
          </w:p>
          <w:p>
            <w:pPr>
              <w:spacing w:before="0" w:after="0"/>
            </w:pPr>
            <w:r>
              <w:t>Wand /Decke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2197229" name="00fe8dc0-bdfe-11ef-8253-79156d579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287450" name="00fe8dc0-bdfe-11ef-8253-79156d57988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186883" name="0a088c90-bdfe-11ef-8213-f173f61814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344823" name="0a088c90-bdfe-11ef-8213-f173f61814c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Luxmattenstrasse. 37, 5452 Oberrohrdorf </w:t>
          </w:r>
        </w:p>
        <w:p>
          <w:pPr>
            <w:spacing w:before="0" w:after="0"/>
          </w:pPr>
          <w:r>
            <w:t>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