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Hubstrasse 20, 8560 Märstetten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921327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90926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