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Räucherofen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655347" name="68595d60-298d-11f0-b9c6-cf16f281a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38676" name="68595d60-298d-11f0-b9c6-cf16f281af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029697" name="6cfa83d0-298d-11f0-864a-3fc22bb20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33114" name="6cfa83d0-298d-11f0-864a-3fc22bb203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688875" name="6699a4a0-2990-11f0-83a4-a1b9799ef0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766900" name="6699a4a0-2990-11f0-83a4-a1b9799ef0b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372293" name="6b7e8ad0-2990-11f0-b70d-fdba9d12c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793886" name="6b7e8ad0-2990-11f0-b70d-fdba9d12c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224359" name="7e70da80-2990-11f0-a9bb-f7d8272f7a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495652" name="7e70da80-2990-11f0-a9bb-f7d8272f7aa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685958" name="81edcc40-2990-11f0-afc7-bd88a4680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14543" name="81edcc40-2990-11f0-afc7-bd88a4680f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15369" name="8e89cb70-2990-11f0-b5d6-2788d9946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2745" name="8e89cb70-2990-11f0-b5d6-2788d9946f3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864240" name="93091200-2990-11f0-9e0a-63e35ee56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2396" name="93091200-2990-11f0-9e0a-63e35ee56be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769608" name="b3b8af60-2990-11f0-98d7-1993a17e2a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167219" name="b3b8af60-2990-11f0-98d7-1993a17e2a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317686" name="b93d09e0-2990-11f0-8535-79a5db42ce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98417" name="b93d09e0-2990-11f0-8535-79a5db42ce3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955355" name="d0014920-2990-11f0-b23e-bd488f7a5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65989" name="d0014920-2990-11f0-b23e-bd488f7a5ae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725779" name="d385dc00-2990-11f0-9cb8-716d9d5ba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791118" name="d385dc00-2990-11f0-9cb8-716d9d5ba9e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476241" name="ec7fbff0-2990-11f0-8ab2-ab607990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575013" name="ec7fbff0-2990-11f0-8ab2-ab607990080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322603" name="f1b2ed30-2990-11f0-90b9-47a591ebc8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49412" name="f1b2ed30-2990-11f0-90b9-47a591ebc81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790174" name="03fffc30-2991-11f0-bbdf-b1ecd29da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382988" name="03fffc30-2991-11f0-bbdf-b1ecd29da20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234896" name="07a647e0-2991-11f0-98f7-3f9d11cd35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538907" name="07a647e0-2991-11f0-98f7-3f9d11cd355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869648" name="1c32bf90-2991-11f0-b5a9-3759aadb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99562" name="1c32bf90-2991-11f0-b5a9-3759aadb11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86624" name="2198bca0-2991-11f0-8e08-7785a91e2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206499" name="2198bca0-2991-11f0-8e08-7785a91e2af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869312" name="4a8a9c00-2991-11f0-a265-47478ac79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865481" name="4a8a9c00-2991-11f0-a265-47478ac794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833675" name="502bcd50-2991-11f0-8f98-d57ced8290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27013" name="502bcd50-2991-11f0-8f98-d57ced8290d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154275" name="6278dc50-2991-11f0-823c-a3a9f4ece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612764" name="6278dc50-2991-11f0-823c-a3a9f4ece80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549426" name="669b35d0-2991-11f0-b5a8-738f030811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31396" name="669b35d0-2991-11f0-b5a8-738f030811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097856" name="89947510-2991-11f0-ab9f-d7ea235750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6533" name="89947510-2991-11f0-ab9f-d7ea2357501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053291" name="927cbb10-2991-11f0-ba04-eb02d0a29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21078" name="927cbb10-2991-11f0-ba04-eb02d0a29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633148" name="7bb42eb0-2994-11f0-b7d3-63e43ba54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809856" name="7bb42eb0-2994-11f0-b7d3-63e43ba54ca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237409" name="81988380-2994-11f0-b6ad-d9dec0caed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53529" name="81988380-2994-11f0-b6ad-d9dec0caed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430801" name="9522a660-2994-11f0-bdae-d72386456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099247" name="9522a660-2994-11f0-bdae-d72386456f8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967192" name="98bc20d0-2994-11f0-a489-e37e39168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013748" name="98bc20d0-2994-11f0-a489-e37e39168c9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658141" name="ac5e3880-2994-11f0-a0ca-09b97fdd7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478210" name="ac5e3880-2994-11f0-a0ca-09b97fdd754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892623" name="b22197d0-2994-11f0-8597-8f6f46d03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091019" name="b22197d0-2994-11f0-8597-8f6f46d03e8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547031" name="e69ad210-2994-11f0-a27e-0949405f6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304258" name="e69ad210-2994-11f0-a27e-0949405f6c3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566782" name="edd56810-2994-11f0-95d1-d9a084961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999774" name="edd56810-2994-11f0-95d1-d9a0849616b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203100" name="0355b5a0-2995-11f0-96a3-1f372ab530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997755" name="0355b5a0-2995-11f0-96a3-1f372ab5300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046271" name="0c66b950-2995-11f0-af82-a752bf300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358975" name="0c66b950-2995-11f0-af82-a752bf30016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594087" name="21fc63a0-2995-11f0-af7c-2777963cd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81092" name="21fc63a0-2995-11f0-af7c-2777963cda8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872073" name="2789bed0-2995-11f0-8556-83c49fd3a4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563566" name="2789bed0-2995-11f0-8556-83c49fd3a44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718560" name="33011420-2995-11f0-8355-43b7beec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73804" name="33011420-2995-11f0-8355-43b7beecbe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365719" name="36b96130-2995-11f0-a70f-a5b6456cc1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38899" name="36b96130-2995-11f0-a70f-a5b6456cc1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188299" name="411ed150-2995-11f0-82ec-19e4ed8805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30051" name="411ed150-2995-11f0-82ec-19e4ed8805e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905063" name="48e92430-2995-11f0-9756-d795ebc26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965526" name="48e92430-2995-11f0-9756-d795ebc267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64577" name="66483700-2995-11f0-8820-ad4177b3ff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571522" name="66483700-2995-11f0-8820-ad4177b3ff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965918" name="6a28a580-2995-11f0-ae68-73d76ff5e7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898398" name="6a28a580-2995-11f0-ae68-73d76ff5e7a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747452" name="790d5c30-2995-11f0-af56-9741dae77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692760" name="790d5c30-2995-11f0-af56-9741dae7795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070920" name="7d2db9e0-2995-11f0-9675-278697833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02533" name="7d2db9e0-2995-11f0-9675-27869783395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044075" name="08f60720-2996-11f0-b0b4-efbd96db30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37586" name="08f60720-2996-11f0-b0b4-efbd96db304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421054" name="1ff8aef0-2996-11f0-a2df-3116737d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594037" name="1ff8aef0-2996-11f0-a2df-3116737d3ea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226150" name="b59a31e0-2996-11f0-ba43-5ba05a417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427301" name="b59a31e0-2996-11f0-ba43-5ba05a417df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570656" name="e012ff60-2996-11f0-8a84-59474ea38a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58177" name="e012ff60-2996-11f0-8a84-59474ea38a0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Garage / Scheune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933467" name="438ed500-2997-11f0-85d6-3749aab67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902299" name="438ed500-2997-11f0-85d6-3749aab67c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304834" name="4d23aeb0-2997-11f0-9502-3163449ec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652642" name="4d23aeb0-2997-11f0-9502-3163449ecee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467046" name="ff440120-2998-11f0-85ef-9fd9807c7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48952" name="ff440120-2998-11f0-85ef-9fd9807c76d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09380" name="03d5e550-2999-11f0-906c-494369b3f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171885" name="03d5e550-2999-11f0-906c-494369b3f3d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070432" name="c314d470-299a-11f0-ae0b-f994344b3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62600" name="c314d470-299a-11f0-ae0b-f994344b32b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428760" name="c8f27280-299a-11f0-b7a6-3311dbb10b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67501" name="c8f27280-299a-11f0-b7a6-3311dbb10b3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26414" name="e78d60b0-299a-11f0-b5d6-f9222e9f8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75240" name="e78d60b0-299a-11f0-b5d6-f9222e9f886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06152" name="f1a96bc0-299a-11f0-bd10-0790598d53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684930" name="f1a96bc0-299a-11f0-bd10-0790598d538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650811" name="4cf575f0-299b-11f0-9253-af4d5a6f6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427949" name="4cf575f0-299b-11f0-9253-af4d5a6f60b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55856" name="5003ee70-299b-11f0-b6b7-4bd3a71da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78741" name="5003ee70-299b-11f0-b6b7-4bd3a71daa1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71264" name="a6886c30-29a0-11f0-a624-fdd4c80944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468372" name="a6886c30-29a0-11f0-a624-fdd4c809443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809543" name="b0f667d0-29a0-11f0-a763-8997c16cb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749302" name="b0f667d0-29a0-11f0-a763-8997c16cb30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Hubstrasse 20, 8560 Märstetten</w:t>
          </w:r>
        </w:p>
        <w:p>
          <w:pPr>
            <w:spacing w:before="0" w:after="0"/>
          </w:pPr>
          <w:r>
            <w:t>265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