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Halle Elestastrasse 1, 7310 Bad Ragaz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274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97177657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5404952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