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14912860" name="f1484de0-2be8-11f0-8cb3-7d9d33f2aa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8219679" name="f1484de0-2be8-11f0-8cb3-7d9d33f2aa4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68323475" name="f59b7b60-2be8-11f0-832d-819a86a0f39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6441286" name="f59b7b60-2be8-11f0-832d-819a86a0f39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Lager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49406275" name="bfba3030-2be9-11f0-888b-9dca4115cf8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4673154" name="bfba3030-2be9-11f0-888b-9dca4115cf81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56477598" name="c99a1ca0-2be9-11f0-abd1-9d982109075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8537910" name="c99a1ca0-2be9-11f0-abd1-9d982109075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 Elestastrasse 1, 7310 Bad Ragaz</w:t>
          </w:r>
        </w:p>
        <w:p>
          <w:pPr>
            <w:spacing w:before="0" w:after="0"/>
          </w:pPr>
          <w:r>
            <w:t>274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