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Egelseestrasse 8, 8280 Kreuzlingen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42417160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3473450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