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Ost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469940" name="74333e70-2f06-11f0-96c8-8157bc8b15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515145" name="74333e70-2f06-11f0-96c8-8157bc8b150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1879569" name="77779400-2f06-11f0-8370-cfa61efd2b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076661" name="77779400-2f06-11f0-8370-cfa61efd2b6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Ost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78042" name="a45c3bf0-2f07-11f0-b569-e71371e036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985269" name="a45c3bf0-2f07-11f0-b569-e71371e0367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526952" name="a7a2b460-2f07-11f0-a5bc-f93915e62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562217" name="a7a2b460-2f07-11f0-a5bc-f93915e627b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Ost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3558490" name="18313fd0-2f08-11f0-8b8b-bf58323a2a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261429" name="18313fd0-2f08-11f0-8b8b-bf58323a2ac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5449411" name="1bd9d570-2f08-11f0-884f-d5f27413e4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028738" name="1bd9d570-2f08-11f0-884f-d5f27413e44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Ost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3341111" name="a2ef0570-2f09-11f0-9a6f-d5f3fac247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181008" name="a2ef0570-2f09-11f0-9a6f-d5f3fac247a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740391" name="a5b6ff10-2f09-11f0-9cd1-5133e695a1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883210" name="a5b6ff10-2f09-11f0-9cd1-5133e695a1b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Ost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6892853" name="7775f410-2f0b-11f0-8cdc-474a36a414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127947" name="7775f410-2f0b-11f0-8cdc-474a36a4144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884494" name="7a4c1e80-2f0b-11f0-a4cc-dbde4565a2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913623" name="7a4c1e80-2f0b-11f0-a4cc-dbde4565a2c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 Ost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2962443" name="db0c0870-2f0b-11f0-b2b6-e768a8d927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754540" name="db0c0870-2f0b-11f0-b2b6-e768a8d927b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9430376" name="df6a0b60-2f0b-11f0-a26a-91d53fe674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474277" name="df6a0b60-2f0b-11f0-a26a-91d53fe674e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 Ost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4718519" name="39a5de10-2f0c-11f0-97bc-7de15d50bc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650729" name="39a5de10-2f0c-11f0-97bc-7de15d50bc9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6292674" name="3e94af50-2f0c-11f0-9208-dd33f5948d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78287" name="3e94af50-2f0c-11f0-9208-dd33f5948d0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West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4797100" name="89c254e0-2f0d-11f0-9f49-374291fdac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630706" name="89c254e0-2f0d-11f0-9f49-374291fdac8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0391428" name="8d8ace90-2f0d-11f0-80a9-d3e6ca91be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38090" name="8d8ace90-2f0d-11f0-80a9-d3e6ca91be8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West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379495" name="f57b6370-2f0d-11f0-a5fc-a76d77fd99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766040" name="f57b6370-2f0d-11f0-a5fc-a76d77fd991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303893" name="f92a3aa0-2f0d-11f0-93ad-c7103cd665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508094" name="f92a3aa0-2f0d-11f0-93ad-c7103cd6654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West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3283359" name="60fbd5d0-2f0e-11f0-bd32-c9756547bc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905752" name="60fbd5d0-2f0e-11f0-bd32-c9756547bc0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7401945" name="6c2161a0-2f0e-11f0-8987-79a852844e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479138" name="6c2161a0-2f0e-11f0-8987-79a852844ed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 West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4323931" name="1083ca20-2f10-11f0-bedf-af518ff5ea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291848" name="1083ca20-2f10-11f0-bedf-af518ff5eac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1583770" name="18c792c0-2f10-11f0-8356-c906e2bf29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743283" name="18c792c0-2f10-11f0-8356-c906e2bf299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 West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9488285" name="8278ea70-2f10-11f0-accc-b94aa86872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807133" name="8278ea70-2f10-11f0-accc-b94aa86872e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8174596" name="85b88510-2f10-11f0-8f7b-bddcf72e5c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519600" name="85b88510-2f10-11f0-8f7b-bddcf72e5c3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West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3875708" name="cadfc450-2f10-11f0-9baf-adc3ced6cb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902871" name="cadfc450-2f10-11f0-9baf-adc3ced6cbc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834122" name="d2ef3680-2f10-11f0-9b67-09c1ef07c0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926453" name="d2ef3680-2f10-11f0-9b67-09c1ef07c016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West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4524495" name="42ecd720-2f12-11f0-90ad-53bcb213db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606729" name="42ecd720-2f12-11f0-90ad-53bcb213dbf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4996839" name="45b14e50-2f12-11f0-8f0c-779c77e3ff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611538" name="45b14e50-2f12-11f0-8f0c-779c77e3ffe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West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6202181" name="6ced1940-2f12-11f0-9b0b-f1ceaae7bf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013129" name="6ced1940-2f12-11f0-9b0b-f1ceaae7bfe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3230335" name="7250f370-2f12-11f0-8dfc-4152eaab5d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800648" name="7250f370-2f12-11f0-8dfc-4152eaab5d1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Egelseestrasse 8, 8280 Kreuzlingen</w:t>
          </w:r>
        </w:p>
        <w:p>
          <w:pPr>
            <w:spacing w:before="0" w:after="0"/>
          </w:pPr>
          <w:r>
            <w:t>278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