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Churerstrasse 53</w:t>
          </w:r>
        </w:p>
        <w:p>
          <w:pPr>
            <w:spacing w:before="0" w:after="0"/>
          </w:pPr>
          <w:r>
            <w:t>270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