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Churerstrasse 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209601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197960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