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029023" name="3864ba70-2f2b-11f0-860b-87a29fbbe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129206" name="3864ba70-2f2b-11f0-860b-87a29fbbefc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110381" name="3d1bb2d0-2f2b-11f0-bfe9-539bb7fa0c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29590" name="3d1bb2d0-2f2b-11f0-bfe9-539bb7fa0c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098310" name="46d79c80-2f2b-11f0-977e-7f6779a6ce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622329" name="46d79c80-2f2b-11f0-977e-7f6779a6ce6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462622" name="4ce79530-2f2b-11f0-9e3a-09a8efb94e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622342" name="4ce79530-2f2b-11f0-9e3a-09a8efb94e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758263" name="523bb7f0-2f2b-11f0-9dd0-53c1046a69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64092" name="523bb7f0-2f2b-11f0-9dd0-53c1046a692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911865" name="87e8b740-2f2b-11f0-961a-71785b29a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279205" name="87e8b740-2f2b-11f0-961a-71785b29aa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90055" name="8ddb15d0-2f2b-11f0-ae0d-e124661840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29434" name="8ddb15d0-2f2b-11f0-ae0d-e124661840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087855" name="c51612b0-2f2c-11f0-9379-5343e0f523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7879" name="c51612b0-2f2c-11f0-9379-5343e0f523c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207998" name="cb611890-2f2c-11f0-99aa-af8b1b53c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584620" name="cb611890-2f2c-11f0-99aa-af8b1b53ce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883869" name="d00ffaa0-2f2c-11f0-b853-e541a2b77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121540" name="d00ffaa0-2f2c-11f0-b853-e541a2b77a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8083" name="d6647660-2f2c-11f0-9bc5-a7154088b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396182" name="d6647660-2f2c-11f0-9bc5-a7154088b7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894585" name="dec4eec0-2f2c-11f0-ac69-856978de3b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383668" name="dec4eec0-2f2c-11f0-ac69-856978de3bf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Esszimmer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718466" name="e85868e0-2f2c-11f0-b04d-1762e6715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14366" name="e85868e0-2f2c-11f0-b04d-1762e6715a3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758872" name="ec4d97e0-2f2c-11f0-a33e-6b95f41da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565394" name="ec4d97e0-2f2c-11f0-a33e-6b95f41da25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025677" name="02dcbd60-2f2d-11f0-adfc-2baa8e406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610168" name="02dcbd60-2f2d-11f0-adfc-2baa8e406b4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88889" name="0664aba0-2f2d-11f0-9c2e-577115b50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047859" name="0664aba0-2f2d-11f0-9c2e-577115b50af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441421" name="25d86da0-2f2d-11f0-a0f0-f9f049f51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725213" name="25d86da0-2f2d-11f0-a0f0-f9f049f515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867058" name="55e5a5c0-2f2e-11f0-9355-ab558fa54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97648" name="55e5a5c0-2f2e-11f0-9355-ab558fa5488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Churerstrasse 53</w:t>
          </w:r>
        </w:p>
        <w:p>
          <w:pPr>
            <w:spacing w:before="0" w:after="0"/>
          </w:pPr>
          <w:r>
            <w:t>270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