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Simon Gloor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6448440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71597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Simon Gloor</w:t>
            </w:r>
          </w:p>
          <w:p>
            <w:pPr>
              <w:spacing w:before="0" w:after="0" w:line="240" w:lineRule="auto"/>
            </w:pPr>
            <w:r>
              <w:rPr/>
              <w:t>Obersorfstrasse 11</w:t>
            </w:r>
          </w:p>
          <w:p>
            <w:pPr>
              <w:spacing w:before="0" w:after="0" w:line="240" w:lineRule="auto"/>
            </w:pPr>
            <w:r>
              <w:rPr/>
              <w:t>7434 Sufers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