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Cushion-Vinyl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0942305" name="cf187a80-24d4-11f0-a1b6-25d3fab513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0451022" name="cf187a80-24d4-11f0-a1b6-25d3fab513e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0102825" name="ea1e8220-24d4-11f0-b1de-b1d2e0819b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0763252" name="ea1e8220-24d4-11f0-b1de-b1d2e0819bb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7895489" name="6c8edad0-24d9-11f0-88ec-678fa301b1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7285449" name="6c8edad0-24d9-11f0-88ec-678fa301b17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5188441" name="724b3540-24d9-11f0-8f16-1d1f65d6df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4759205" name="724b3540-24d9-11f0-8f16-1d1f65d6dff4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0114164" name="9c0079c0-24db-11f0-9f3e-ef26157b70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874142" name="9c0079c0-24db-11f0-9f3e-ef26157b70d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6726889" name="a6c39a40-24db-11f0-bd84-c1b3425a7e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5204528" name="a6c39a40-24db-11f0-bd84-c1b3425a7eef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0469653" name="c730d770-24db-11f0-b8b5-6fbdb425bd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9131022" name="c730d770-24db-11f0-b8b5-6fbdb425bdf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1368597" name="d1fcaa80-24db-11f0-9eed-871b7289c6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9334099" name="d1fcaa80-24db-11f0-9eed-871b7289c6f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206875" name="d391c210-24de-11f0-8486-ffc3023202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6215006" name="d391c210-24de-11f0-8486-ffc3023202e1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885231" name="d8159c80-24de-11f0-828e-ffc22ad9dc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0890198" name="d8159c80-24de-11f0-828e-ffc22ad9dc6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 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Treppe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7203636" name="019a57f0-24dd-11f0-ab99-4bfa0374bf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2076647" name="019a57f0-24dd-11f0-ab99-4bfa0374bf86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244612" name="064dcde0-24dd-11f0-bc2e-45053eecd3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503529" name="064dcde0-24dd-11f0-bc2e-45053eecd38b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7477242" name="871c0c20-24dd-11f0-b9ce-5be37cd86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9519369" name="871c0c20-24dd-11f0-b9ce-5be37cd86c4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1196782" name="8adc4870-24dd-11f0-80b3-9bb50b40f0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8013353" name="8adc4870-24dd-11f0-80b3-9bb50b40f07f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Karton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1768276" name="441657e0-24de-11f0-ade3-3f4f53cf6c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8965183" name="441657e0-24de-11f0-ade3-3f4f53cf6c9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9633462" name="478fc730-24de-11f0-9d90-57a09747cb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8425793" name="478fc730-24de-11f0-9d90-57a09747cb3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alle Stockwerke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9002412" name="9c7f49e0-24df-11f0-bebe-93ca7435b5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135054" name="9c7f49e0-24df-11f0-bebe-93ca7435b53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3026211" name="a5e153c0-24df-11f0-910e-814a23ef11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179437" name="a5e153c0-24df-11f0-910e-814a23ef114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Cushion-Vinyl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8179656" name="4f046e10-24e0-11f0-8829-552914d994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5935768" name="4f046e10-24e0-11f0-8829-552914d994e1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2302435" name="56a73bc0-24e0-11f0-9334-25d4764f80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7851802" name="56a73bc0-24e0-11f0-9334-25d4764f802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2242567" name="8b1663e0-24e0-11f0-9a9d-0f02d47416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857997" name="8b1663e0-24e0-11f0-9a9d-0f02d474165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9691157" name="8f9a8c70-24e0-11f0-8078-2df1068c19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554217" name="8f9a8c70-24e0-11f0-8078-2df1068c1994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1147834" name="95705060-24e2-11f0-b8ab-3541bd99bf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5233345" name="95705060-24e2-11f0-b8ab-3541bd99bfe4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1927217" name="99fe8b10-24e2-11f0-84ee-c74cb951c1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1092179" name="99fe8b10-24e2-11f0-84ee-c74cb951c14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4091037" name="b5949db0-24e2-11f0-85d3-e90e911f68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309528" name="b5949db0-24e2-11f0-85d3-e90e911f6890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0295829" name="ba82f9c0-24e2-11f0-a500-6bfcd0705a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9111335" name="ba82f9c0-24e2-11f0-a500-6bfcd0705a80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9078129" name="531f6d30-24e3-11f0-9952-4d1fedc040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2691741" name="531f6d30-24e3-11f0-9952-4d1fedc040d3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5452332" name="5739fe80-24e3-11f0-940c-8b00fd9710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5164974" name="5739fe80-24e3-11f0-940c-8b00fd9710e3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ganzes Haus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9049015" name="764a1cb0-24e3-11f0-9d88-85fd09b8fd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8772210" name="764a1cb0-24e3-11f0-9d88-85fd09b8fd95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6200509" name="7e8ab100-24e3-11f0-a2c1-3572d549a5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9346863" name="7e8ab100-24e3-11f0-a2c1-3572d549a591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Simon Gloor</w:t>
          </w:r>
        </w:p>
        <w:p>
          <w:pPr>
            <w:spacing w:before="0" w:after="0"/>
          </w:pPr>
          <w:r>
            <w:t>253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