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Sonnenbergstrasse 5, 8910 Affoltern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933277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78200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