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2. OG rechts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9079147" name="b6e81e50-2cba-11f0-a766-a95a782833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034144" name="b6e81e50-2cba-11f0-a766-a95a7828333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8620823" name="bcd9b990-2cba-11f0-8c0e-e990fd9fe4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060767" name="bcd9b990-2cba-11f0-8c0e-e990fd9fe49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Sonnenbergstrasse 5, 8910 Affoltern</w:t>
          </w:r>
        </w:p>
        <w:p>
          <w:pPr>
            <w:spacing w:before="0" w:after="0"/>
          </w:pPr>
          <w:r>
            <w:t>277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