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+ Stall Giessereistrasse 12, 4703 Kestenholz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256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4982303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3293877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