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2455516" name="18cc32e0-2429-11f0-81fd-d73351845c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0770462" name="18cc32e0-2429-11f0-81fd-d73351845c1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568274" name="1d395100-2429-11f0-b8ef-cb58f9d1722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0824720" name="1d395100-2429-11f0-b8ef-cb58f9d1722c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547277" name="38af5880-2429-11f0-82dc-17002058596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4725506" name="38af5880-2429-11f0-82dc-17002058596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9848551" name="3daf40c0-2429-11f0-b51f-69096d5d1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6187252" name="3daf40c0-2429-11f0-b51f-69096d5d1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Musikzimmer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9039826" name="4d2ba390-2429-11f0-b039-95a57179e3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936903" name="4d2ba390-2429-11f0-b039-95a57179e3f4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16967676" name="bea5ee90-2429-11f0-9077-f589d0f12c2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510717" name="bea5ee90-2429-11f0-9077-f589d0f12c22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Leichtbauplatte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7303068" name="cdd0d600-2429-11f0-b4bb-d141d248f0b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535687" name="cdd0d600-2429-11f0-b4bb-d141d248f0b9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9223795" name="d277a1c0-2429-11f0-97d2-a334cde8e0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491850" name="d277a1c0-2429-11f0-97d2-a334cde8e0a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56931857" name="9b8eb520-242b-11f0-b8bb-dfc23b7a869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7016085" name="9b8eb520-242b-11f0-b8bb-dfc23b7a869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6139399" name="a094b7e0-242b-11f0-b3b5-95afab3f39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237428" name="a094b7e0-242b-11f0-b3b5-95afab3f39f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Küche/ Gang / Wohnzimmer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54053476" name="ae3332f0-242b-11f0-8036-e7d4afe9ca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9670757" name="ae3332f0-242b-11f0-8036-e7d4afe9caa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45247986" name="b4e07d10-242b-11f0-b6ea-63907f505aa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357384" name="b4e07d10-242b-11f0-b6ea-63907f505aa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Wohnzimmer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2355776" name="caca61e0-242b-11f0-9286-aff07c5d42a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882459" name="caca61e0-242b-11f0-9286-aff07c5d42ae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64936367" name="cf4ed890-242b-11f0-8cbb-1bb7e29d93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0940191" name="cf4ed890-242b-11f0-8cbb-1bb7e29d93e1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6947678" name="e6340d50-242b-11f0-a339-55f7f7ed70f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7337838" name="e6340d50-242b-11f0-a339-55f7f7ed70f9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40510554" name="f49451c0-242b-11f0-b3b3-bf9056b378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6398684" name="f49451c0-242b-11f0-b3b3-bf9056b378a6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64102838" name="06eece40-242c-11f0-9dfd-971fcad488e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8038713" name="06eece40-242c-11f0-9dfd-971fcad488e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8733235" name="0aa17600-242c-11f0-aeb4-7d8f571b81b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3734146" name="0aa17600-242c-11f0-aeb4-7d8f571b81b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6092497" name="1b8509f0-242c-11f0-b193-9b9dd21749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0053214" name="1b8509f0-242c-11f0-b193-9b9dd21749e5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42305729" name="2220c7e0-242c-11f0-a238-6f449dc007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60944" name="2220c7e0-242c-11f0-a238-6f449dc007d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5942205" name="76638fd0-242d-11f0-967d-d3785fbe0d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153303" name="76638fd0-242d-11f0-967d-d3785fbe0da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0096531" name="7efbe110-242d-11f0-a9b0-81668b34d7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9737657" name="7efbe110-242d-11f0-a9b0-81668b34d70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0697754" name="9d479dd0-242d-11f0-8495-2f9d89e9067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908058" name="9d479dd0-242d-11f0-8495-2f9d89e90676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2661153" name="a70f6e60-242d-11f0-924f-59828865ef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50582756" name="a70f6e60-242d-11f0-924f-59828865ef84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0494674" name="2e6c7240-242e-11f0-b55f-63b4a01c2a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1559720" name="2e6c7240-242e-11f0-b55f-63b4a01c2a27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26369618" name="3143fc40-242e-11f0-9d0f-9d29cc6db2d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208317" name="3143fc40-242e-11f0-9d0f-9d29cc6db2de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EG - 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872998" name="474a1ba0-242e-11f0-a18d-c778bf5d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6913779" name="474a1ba0-242e-11f0-a18d-c778bf5d4727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0409751" name="4c107d50-242e-11f0-8995-59d1653211d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835926" name="4c107d50-242e-11f0-8995-59d1653211d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97537379" name="b76c3430-242f-11f0-9d6d-796252e38a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3841194" name="b76c3430-242f-11f0-9d6d-796252e38a11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1162804" name="ba0e5650-242f-11f0-9295-930a4386ae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773150" name="ba0e5650-242f-11f0-9295-930a4386ae89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91328371" name="cc6a5970-242f-11f0-b11c-8bd9c1dcde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9292002" name="cc6a5970-242f-11f0-b11c-8bd9c1dcdef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252255" name="cffe55a0-242f-11f0-aa46-7f848797494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246619" name="cffe55a0-242f-11f0-aa46-7f848797494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60768399" name="67463590-2430-11f0-8ee3-efa6f3852a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2217890" name="67463590-2430-11f0-8ee3-efa6f3852a25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62498305" name="6d7a7f20-2430-11f0-ae4e-a996a3fae0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516231" name="6d7a7f20-2430-11f0-ae4e-a996a3fae0f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Hundeschule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71442" name="e46af3d0-2430-11f0-b7e9-c9513a33079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68811" name="e46af3d0-2430-11f0-b7e9-c9513a330799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30989017" name="f05c3410-2430-11f0-85e1-71ccdc8c8a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843973" name="f05c3410-2430-11f0-85e1-71ccdc8c8af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3057897" name="86190730-2431-11f0-a161-8360b41c27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25549986" name="86190730-2431-11f0-a161-8360b41c276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85978432" name="8bae2a90-2431-11f0-ba25-478b98292ab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918462" name="8bae2a90-2431-11f0-ba25-478b98292ab5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4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+ Stall Giessereistrasse 12, 4703 Kestenholz</w:t>
          </w:r>
        </w:p>
        <w:p>
          <w:pPr>
            <w:spacing w:before="0" w:after="0"/>
          </w:pPr>
          <w:r>
            <w:t>256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5="http://schemas.microsoft.com/office/word/2012/wordml" xmlns:w14="http://schemas.microsoft.com/office/word/2010/wordml" xmlns:r="http://schemas.openxmlformats.org/officeDocument/2006/relationships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footer.xml" Type="http://schemas.openxmlformats.org/officeDocument/2006/relationships/footer" Id="rId4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