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Hanfländerweg 15, 8880 Walenstadt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7488012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6105613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Michael Holzer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