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5589224" name="8c8c4c70-bd21-11ef-9e88-3d479038f4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869592" name="8c8c4c70-bd21-11ef-9e88-3d479038f4f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6686108" name="93af14b0-bd21-11ef-8717-779a822c5f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810325" name="93af14b0-bd21-11ef-8717-779a822c5f5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8089209" name="b16ec140-bd25-11ef-bf95-7f6aca3148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135861" name="b16ec140-bd25-11ef-bf95-7f6aca31482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9216109" name="b8ce1d50-bd25-11ef-98d0-0971a75771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427372" name="b8ce1d50-bd25-11ef-98d0-0971a7577191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0642368" name="c90fcbf0-bd25-11ef-af84-01d399187c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786259" name="c90fcbf0-bd25-11ef-af84-01d399187cb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5340912" name="d2c15560-bd25-11ef-aae7-bd33f61c6a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089166" name="d2c15560-bd25-11ef-aae7-bd33f61c6a3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3835145" name="eb1b76e0-bd25-11ef-814c-117dc7df36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05287" name="eb1b76e0-bd25-11ef-814c-117dc7df36c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5402709" name="fa49b9b0-bd25-11ef-95c4-7551a4d97e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870209" name="fa49b9b0-bd25-11ef-95c4-7551a4d97e6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Wohnzimner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1708954" name="1283f720-bd26-11ef-b8fb-3fc46e1873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409197" name="1283f720-bd26-11ef-b8fb-3fc46e18736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1004641" name="1af51150-bd26-11ef-9f2f-bd86ce121c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608193" name="1af51150-bd26-11ef-9f2f-bd86ce121cd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6562667" name="38d2ca00-bd26-11ef-a614-1d21a8b1c4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927793" name="38d2ca00-bd26-11ef-a614-1d21a8b1c49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3813483" name="7308d3e0-bd26-11ef-9a45-43ec9b7352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912284" name="7308d3e0-bd26-11ef-9a45-43ec9b73521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292213" name="c4ccae90-bd26-11ef-8072-cb4cbad216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808122" name="c4ccae90-bd26-11ef-8072-cb4cbad2161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8320897" name="c99c5f10-bd26-11ef-9a1c-47651bcab2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862637" name="c99c5f10-bd26-11ef-9a1c-47651bcab20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/ Lavabo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0238883" name="de7919a0-bd26-11ef-8c5f-eda65dd12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392692" name="de7919a0-bd26-11ef-8c5f-eda65dd1221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9131559" name="e6116000-bd26-11ef-887e-f10de9ded6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932147" name="e6116000-bd26-11ef-887e-f10de9ded6e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2143333" name="02e21580-bd27-11ef-bafd-81de9e7d68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326457" name="02e21580-bd27-11ef-bafd-81de9e7d682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9967807" name="0a93fe60-bd27-11ef-9676-35c7e70dca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3853" name="0a93fe60-bd27-11ef-9676-35c7e70dcae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8555364" name="170c48f0-bd27-11ef-bb56-e302667449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364636" name="170c48f0-bd27-11ef-bb56-e3026674496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7931268" name="46d122e0-bd27-11ef-9ef6-e5a091f05f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429588" name="46d122e0-bd27-11ef-9ef6-e5a091f05f0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1997520" name="5a60eb10-bd27-11ef-9836-b35bd184cc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419153" name="5a60eb10-bd27-11ef-9836-b35bd184cc5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748592" name="6194a340-bd27-11ef-a9be-2b2522fd81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607317" name="6194a340-bd27-11ef-a9be-2b2522fd81c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5860564" name="6fa40890-bd27-11ef-a96c-2b7633a98d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012156" name="6fa40890-bd27-11ef-a96c-2b7633a98d3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5771454" name="750fd200-bd27-11ef-85be-97df6cb61f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445225" name="750fd200-bd27-11ef-85be-97df6cb61f9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8891307" name="e4851de0-bd2a-11ef-b923-d994c73562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212308" name="e4851de0-bd2a-11ef-b923-d994c735623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8233674" name="e9cf0770-bd2a-11ef-a1b7-3d346fbd5e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931571" name="e9cf0770-bd2a-11ef-a1b7-3d346fbd5ec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4129228" name="fbb0aa70-bd2a-11ef-a0e3-6db5218323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1492" name="fbb0aa70-bd2a-11ef-a0e3-6db5218323d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2861204" name="09196f80-bd2b-11ef-acb9-1109c7352b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134070" name="09196f80-bd2b-11ef-acb9-1109c7352b3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3379265" name="1d2ff3e0-bd2b-11ef-ac42-59a698acc2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023870" name="1d2ff3e0-bd2b-11ef-ac42-59a698acc2e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1546403" name="27c0b9c0-bd2b-11ef-a66d-dfb9257bd7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080016" name="27c0b9c0-bd2b-11ef-a66d-dfb9257bd78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4757782" name="48618a10-bd2b-11ef-a423-dd4ffc5d00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752940" name="48618a10-bd2b-11ef-a423-dd4ffc5d007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2221830" name="4f084480-bd2b-11ef-a593-d7c7cfd864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24407" name="4f084480-bd2b-11ef-a593-d7c7cfd8649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Wohnzimner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3427308" name="62ad4260-bd2b-11ef-8fdb-d95fc39275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686453" name="62ad4260-bd2b-11ef-8fdb-d95fc392757b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4326069" name="66d89c90-bd2b-11ef-8bb8-2d00d8d9b1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478799" name="66d89c90-bd2b-11ef-8bb8-2d00d8d9b1b9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9871277" name="8e132f00-bd2b-11ef-bca3-977cf01865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295704" name="8e132f00-bd2b-11ef-bca3-977cf01865a5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5807127" name="91cc6670-bd2b-11ef-bb1f-9b466e0f66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8186245" name="91cc6670-bd2b-11ef-bb1f-9b466e0f668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3453529" name="b8de6240-bd2b-11ef-ae01-99eebc6f51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490631" name="b8de6240-bd2b-11ef-ae01-99eebc6f51fa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2839581" name="c8d488f0-bd2b-11ef-aadb-cde6e1962e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943114" name="c8d488f0-bd2b-11ef-aadb-cde6e1962e4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3135743" name="326bf000-bd2c-11ef-ab17-335db3bab1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439923" name="326bf000-bd2c-11ef-ab17-335db3bab1fd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1703051" name="377f3930-bd2c-11ef-bb71-ff0cca049d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458255" name="377f3930-bd2c-11ef-bb71-ff0cca049daf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Hanfländerweg 15, 8880 Walenstadt</w:t>
          </w:r>
        </w:p>
        <w:p>
          <w:pPr>
            <w:spacing w:before="0" w:after="0"/>
          </w:pPr>
          <w:r>
            <w:t>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