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Schürrain 95, 5637 Geltwil</w:t>
          </w:r>
        </w:p>
        <w:p>
          <w:pPr>
            <w:spacing w:before="0" w:after="0"/>
          </w:pPr>
          <w:r>
            <w:t>255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