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796040" name="4596f7c0-240a-11f0-a4fe-c1a768db9c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651977" name="4596f7c0-240a-11f0-a4fe-c1a768db9c9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392203" name="4d4b0380-240a-11f0-9797-dd67cb205c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073945" name="4d4b0380-240a-11f0-9797-dd67cb205c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496426" name="5ba64970-240b-11f0-80f7-3120e77751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241817" name="5ba64970-240b-11f0-80f7-3120e777514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591787" name="62475e90-240b-11f0-b9e2-bbce53d0e4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385198" name="62475e90-240b-11f0-b9e2-bbce53d0e45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352869" name="7fac3dc0-240b-11f0-91a6-ef662a4038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719483" name="7fac3dc0-240b-11f0-91a6-ef662a4038b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44104" name="87a5b6f0-240b-11f0-81a8-df7c9c1c55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412817" name="87a5b6f0-240b-11f0-81a8-df7c9c1c55b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/ Dusche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6054614" name="a9d3b6f0-240b-11f0-b898-ed084f91b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509569" name="a9d3b6f0-240b-11f0-b898-ed084f91b70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557787" name="af4b4030-240b-11f0-9ec1-d3bdc2923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118085" name="af4b4030-240b-11f0-9ec1-d3bdc2923a2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47748" name="bf14ffb0-240b-11f0-af99-c1ba4f16a0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269864" name="bf14ffb0-240b-11f0-af99-c1ba4f16a03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00793" name="c9882b70-240b-11f0-8839-8d6ad9d00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077613" name="c9882b70-240b-11f0-8839-8d6ad9d000d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363560" name="1c01cc20-240d-11f0-84d6-ef2313d65c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747303" name="1c01cc20-240d-11f0-84d6-ef2313d65ca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4311506" name="229b6730-240d-11f0-8654-f77fd34e33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455591" name="229b6730-240d-11f0-8654-f77fd34e337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1853898" name="2fa913f0-240d-11f0-ab43-ad36c80188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361431" name="2fa913f0-240d-11f0-ab43-ad36c80188f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82866" name="38a6b6b0-240d-11f0-a4a2-b19000bf62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91459" name="38a6b6b0-240d-11f0-a4a2-b19000bf62f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307751" name="4307ba00-240d-11f0-9872-5d970ae0c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557502" name="4307ba00-240d-11f0-9872-5d970ae0c8c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495402" name="4838c460-240d-11f0-a807-1516722820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33279" name="4838c460-240d-11f0-a807-1516722820c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870958" name="525eec20-240e-11f0-85e3-3549af4ddf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915193" name="525eec20-240e-11f0-85e3-3549af4ddf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848425" name="575c1540-240e-11f0-b54f-75303e6a51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903008" name="575c1540-240e-11f0-b54f-75303e6a510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846474" name="9a9fee80-240e-11f0-830e-2732af740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838662" name="9a9fee80-240e-11f0-830e-2732af7405b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474819" name="72fef920-240e-11f0-9e9b-9f5f20e920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935439" name="72fef920-240e-11f0-9e9b-9f5f20e920c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3926713" name="aded7d90-240e-11f0-86e0-559e171a95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224684" name="aded7d90-240e-11f0-86e0-559e171a958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389076" name="b2ba20d0-240e-11f0-8390-4b7477876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929805" name="b2ba20d0-240e-11f0-8390-4b7477876f4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9089148" name="c08db5a0-240e-11f0-a743-09ac0bb4fd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25511" name="c08db5a0-240e-11f0-a743-09ac0bb4fdb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6720766" name="c5b32740-240e-11f0-9094-192c4b9c3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730421" name="c5b32740-240e-11f0-9094-192c4b9c3ce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7350759" name="181edab0-240f-11f0-bb5e-0f7e51fa79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316723" name="181edab0-240f-11f0-bb5e-0f7e51fa793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752781" name="1d350a10-240f-11f0-9254-fd4dd75e15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587405" name="1d350a10-240f-11f0-9254-fd4dd75e15e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730008" name="d2f3ae60-240f-11f0-b3a9-37ea6e2ad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383381" name="d2f3ae60-240f-11f0-b3a9-37ea6e2adbf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59100" name="d771bc70-240f-11f0-bc50-454004d0e5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11463" name="d771bc70-240f-11f0-bc50-454004d0e59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561924" name="d401cd90-2410-11f0-b79e-851318a7e4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866433" name="d401cd90-2410-11f0-b79e-851318a7e47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1819729" name="dc6c5810-2410-11f0-8846-cd6e11b281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186074" name="dc6c5810-2410-11f0-8846-cd6e11b2810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838829" name="e960b070-2410-11f0-bdbe-151cf5b74b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311115" name="e960b070-2410-11f0-bdbe-151cf5b74bd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380771" name="f07743b0-2410-11f0-bd39-93203c0c05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477912" name="f07743b0-2410-11f0-bd39-93203c0c050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2310384" name="fee3bd20-2410-11f0-8f2f-c505e123d7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406061" name="fee3bd20-2410-11f0-8f2f-c505e123d71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0971452" name="01bf8ce0-2411-11f0-9f1d-33a9086d7c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465964" name="01bf8ce0-2411-11f0-9f1d-33a9086d7c7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Vorraum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937850" name="b8b24ef0-2412-11f0-9e3a-e93299e4ec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640850" name="b8b24ef0-2412-11f0-9e3a-e93299e4ecd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955481" name="bc338670-2412-11f0-80d0-4dd54f330a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3715" name="bc338670-2412-11f0-80d0-4dd54f330aa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4778715" name="d08bcec0-2412-11f0-ac73-ddda8c46c0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45149" name="d08bcec0-2412-11f0-ac73-ddda8c46c06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410510" name="d78b5790-2412-11f0-9421-453759c90f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441332" name="d78b5790-2412-11f0-9421-453759c90fc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903794" name="e6bea370-2412-11f0-87eb-8b6cb1bda7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6441" name="e6bea370-2412-11f0-87eb-8b6cb1bda71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9288774" name="ed2c9aa0-2412-11f0-8d71-fb26fc9d8d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444156" name="ed2c9aa0-2412-11f0-8d71-fb26fc9d8d6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4768648" name="fde57510-2412-11f0-9932-d1cdd05d75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255453" name="fde57510-2412-11f0-9932-d1cdd05d757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6543400" name="0218e590-2413-11f0-b5ba-83fdcb70b0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14682" name="0218e590-2413-11f0-b5ba-83fdcb70b0d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1672506" name="570aceb0-2413-11f0-9173-b175f0769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086043" name="570aceb0-2413-11f0-9173-b175f0769db0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446550" name="5f1dc350-2413-11f0-8b1a-df5be24b59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783572" name="5f1dc350-2413-11f0-8b1a-df5be24b590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279437" name="15826ba0-2414-11f0-abbe-6715b785a9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009510" name="15826ba0-2414-11f0-abbe-6715b785a99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801551" name="193d77d0-2414-11f0-a3cb-e7e49a7c71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30180" name="193d77d0-2414-11f0-a3cb-e7e49a7c711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9837606" name="2e083100-2414-11f0-a66a-473c8bb331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457566" name="2e083100-2414-11f0-a66a-473c8bb33185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7960244" name="325a9b30-2414-11f0-916a-2b2278d949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487283" name="325a9b30-2414-11f0-916a-2b2278d949b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978705" name="07d1aba0-2415-11f0-ad36-3f70870cf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451994" name="07d1aba0-2415-11f0-ad36-3f70870cf9b1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919080" name="0b8823f0-2415-11f0-8144-e7c6884099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557969" name="0b8823f0-2415-11f0-8144-e7c68840997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Schürrain 95, 5637 Geltwil</w:t>
          </w:r>
        </w:p>
        <w:p>
          <w:pPr>
            <w:spacing w:before="0" w:after="0"/>
          </w:pPr>
          <w:r>
            <w:t>255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