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4252164" name="0d496480-269d-11f0-be53-9be8ea0e5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7109368" name="0d496480-269d-11f0-be53-9be8ea0e54c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7505110" name="13f17e80-269d-11f0-8af0-fdda21d07b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6612630" name="13f17e80-269d-11f0-8af0-fdda21d07ba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3433095" name="29966b10-269d-11f0-9113-134ff5f73f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33028" name="29966b10-269d-11f0-9113-134ff5f73fc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235915" name="2e0759c0-269d-11f0-9a74-616697ee33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0928623" name="2e0759c0-269d-11f0-9a74-616697ee33e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0275374" name="3d409910-269d-11f0-8f48-e102fc569d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4473819" name="3d409910-269d-11f0-8f48-e102fc569df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1557431" name="43211d50-269d-11f0-807e-43da5c9a80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8852884" name="43211d50-269d-11f0-807e-43da5c9a800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094034" name="e5f32c60-269f-11f0-a9c5-434c0b95a9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6387947" name="e5f32c60-269f-11f0-a9c5-434c0b95a97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3050635" name="eb808790-269f-11f0-b459-c3accc0e44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2876583" name="eb808790-269f-11f0-b459-c3accc0e4402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4136031" name="fb434230-269f-11f0-a7bf-07e5cd9965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8178841" name="fb434230-269f-11f0-a7bf-07e5cd9965a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3430758" name="fee966d0-269f-11f0-878c-29a3aca6fe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8518556" name="fee966d0-269f-11f0-878c-29a3aca6fe2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6325845" name="0c980e80-26a0-11f0-85f2-1bf4ff5954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2289659" name="0c980e80-26a0-11f0-85f2-1bf4ff5954b0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2205352" name="105eb370-26a0-11f0-81e4-27bbe16639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8173091" name="105eb370-26a0-11f0-81e4-27bbe16639c4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2711400" name="1eb078f0-26a0-11f0-8f00-0bf8d7dc35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5648371" name="1eb078f0-26a0-11f0-8f00-0bf8d7dc35d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0708388" name="7b860950-26a0-11f0-9cda-118cca1004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876784" name="7b860950-26a0-11f0-9cda-118cca1004d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5150152" name="2fb7c180-26a0-11f0-a52b-1b8e690399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366920" name="2fb7c180-26a0-11f0-a52b-1b8e690399e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5099827" name="898fa240-26a0-11f0-a559-c9b9d419bc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1969699" name="898fa240-26a0-11f0-a559-c9b9d419bcf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189819" name="63a90710-26a0-11f0-a36d-2789609066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0542818" name="63a90710-26a0-11f0-a36d-27896090665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7750885" name="6801b2d0-26a0-11f0-858c-59a3b763b3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8743577" name="6801b2d0-26a0-11f0-858c-59a3b763b373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7466981" name="ae418e00-26a0-11f0-948e-555a8d11e7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2977442" name="ae418e00-26a0-11f0-948e-555a8d11e7f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5108947" name="b1f63190-26a0-11f0-bdc8-134fe9ae41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8499790" name="b1f63190-26a0-11f0-bdc8-134fe9ae416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7038570" name="bed3cda0-26a0-11f0-8fce-3bc047576a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5701212" name="bed3cda0-26a0-11f0-8fce-3bc047576a24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299984" name="c6a46210-26a0-11f0-93e9-577a689cc7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3010605" name="c6a46210-26a0-11f0-93e9-577a689cc71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0404522" name="d8c976b0-26a0-11f0-b5c6-1df414fb47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9392114" name="d8c976b0-26a0-11f0-b5c6-1df414fb4704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1348286" name="db8bcb00-26a0-11f0-bf9f-f37cded32a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1213175" name="db8bcb00-26a0-11f0-bf9f-f37cded32a8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5591915" name="f71e3420-26a0-11f0-bc8d-f5775b482c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5392910" name="f71e3420-26a0-11f0-bc8d-f5775b482cad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0942908" name="f97e1d20-26a0-11f0-bc7f-0f9f539438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0677259" name="f97e1d20-26a0-11f0-bc7f-0f9f53943874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9107861" name="08598500-26a1-11f0-9eb0-a3a1402bd9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7282683" name="08598500-26a1-11f0-9eb0-a3a1402bd9fe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8788349" name="0d3cbd80-26a1-11f0-b4d1-f7656590b4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6577879" name="0d3cbd80-26a1-11f0-b4d1-f7656590b4e9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4259670" name="17c54600-26a1-11f0-a522-014c4f3559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8070561" name="17c54600-26a1-11f0-a522-014c4f35595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9871988" name="1e08aac0-26a1-11f0-b77f-7dd31410c2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1046236" name="1e08aac0-26a1-11f0-b77f-7dd31410c2bc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Terrasse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9407333" name="9a991840-26a1-11f0-a837-97e888cfac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8727451" name="9a991840-26a1-11f0-a837-97e888cfac5a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1947819" name="9f83a3c0-26a1-11f0-9a99-672ac8b45f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2309719" name="9f83a3c0-26a1-11f0-9a99-672ac8b45f68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099556" name="1884a8f0-26a2-11f0-82d0-53560001c1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184631" name="1884a8f0-26a2-11f0-82d0-53560001c165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6937075" name="1e2c42e0-26a2-11f0-a70f-05c518b481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104401" name="1e2c42e0-26a2-11f0-a70f-05c518b4812c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1625823" name="bf4457d0-26a2-11f0-b641-3fd10fe9e5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735561" name="bf4457d0-26a2-11f0-b641-3fd10fe9e564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2952118" name="c4c5cc20-26a2-11f0-b37f-e78aa81de0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0375109" name="c4c5cc20-26a2-11f0-b37f-e78aa81de04e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5074546" name="58fd10b0-26a3-11f0-9acc-8be6dbb48b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9457004" name="58fd10b0-26a3-11f0-9acc-8be6dbb48bac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4826728" name="5e446230-26a3-11f0-a34f-4b2ce2aa1a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0030633" name="5e446230-26a3-11f0-a34f-4b2ce2aa1abc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Eichliweg 30, 5103 Möriken-Wildegg</w:t>
          </w:r>
        </w:p>
        <w:p>
          <w:pPr>
            <w:spacing w:before="0" w:after="0"/>
          </w:pPr>
          <w:r>
            <w:t>263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footer.xml" Type="http://schemas.openxmlformats.org/officeDocument/2006/relationships/footer" Id="rId4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