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Hubrainstrasse 3, 8124 Maur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132696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0041498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