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Hubrainstrasse 3, 8124 Maur</w:t>
          </w:r>
        </w:p>
        <w:p>
          <w:pPr>
            <w:spacing w:before="0" w:after="0"/>
          </w:pPr>
          <w:r>
            <w:t>269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