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5126484" name="98115d90-2b23-11f0-9e5e-2796cf3e66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277282" name="98115d90-2b23-11f0-9e5e-2796cf3e66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5511847" name="9fd3c130-2b23-11f0-ac4a-85182d5b2d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7498542" name="9fd3c130-2b23-11f0-ac4a-85182d5b2d9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3532670" name="ad944330-2b23-11f0-b12d-dd310e6ba3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7544760" name="ad944330-2b23-11f0-b12d-dd310e6ba3f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6050035" name="b9853550-2b23-11f0-8703-db5f60fbbf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715546" name="b9853550-2b23-11f0-8703-db5f60fbbf9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0205516" name="48e61d30-2b25-11f0-9b2e-0b37ac46be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14183" name="48e61d30-2b25-11f0-9b2e-0b37ac46be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1744608" name="7617a210-2b25-11f0-9b6c-15a0fb52e9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135943" name="7617a210-2b25-11f0-9b6c-15a0fb52e9d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6421531" name="02543f80-2b27-11f0-bb18-939484542a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285124" name="02543f80-2b27-11f0-bb18-939484542ab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1735560" name="08c85130-2b27-11f0-8f9c-d5f46e1590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00744" name="08c85130-2b27-11f0-8f9c-d5f46e15906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Hubrainstrasse 3, 8124 Maur</w:t>
          </w:r>
        </w:p>
        <w:p>
          <w:pPr>
            <w:spacing w:before="0" w:after="0"/>
          </w:pPr>
          <w:r>
            <w:t>269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