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Waldhaus Flims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3242695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447633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Tech-Pro GmbH</w:t>
            </w:r>
          </w:p>
          <w:p>
            <w:pPr>
              <w:spacing w:before="0" w:after="0" w:line="240" w:lineRule="auto"/>
            </w:pPr>
            <w:r>
              <w:rPr/>
              <w:t>Rietstrasse 11</w:t>
            </w:r>
          </w:p>
          <w:p>
            <w:pPr>
              <w:spacing w:before="0" w:after="0" w:line="240" w:lineRule="auto"/>
            </w:pPr>
            <w:r>
              <w:rPr/>
              <w:t>8317 Tagelswangen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