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51504935" name="7dca8880-2a79-11f0-9f0c-b5d6f68f12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3419408" name="7dca8880-2a79-11f0-9f0c-b5d6f68f12e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8545351" name="8d0b68f0-2a79-11f0-8096-8f4ee9860e6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174568" name="8d0b68f0-2a79-11f0-8096-8f4ee9860e6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6882314" name="1b5ea6d0-2a7a-11f0-8d25-c305187fc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496354" name="1b5ea6d0-2a7a-11f0-8d25-c305187fca8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5987260" name="12608ee0-2a7a-11f0-9e26-0d0302dbd3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2360104" name="12608ee0-2a7a-11f0-9e26-0d0302dbd3f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alter Teppichkleber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39425519" name="4d32bc40-2a7b-11f0-ac45-2db05e3fd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883481" name="4d32bc40-2a7b-11f0-ac45-2db05e3fd5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3780443" name="64278160-2a7b-11f0-8332-0718ce1cf6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2596" name="64278160-2a7b-11f0-8332-0718ce1cf6f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und Tapete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9950611" name="20b4ac10-2a7f-11f0-9194-018699d86d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418183" name="20b4ac10-2a7f-11f0-9194-018699d86d5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8573200" name="253d4170-2a7f-11f0-b0b4-0321af9e4d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116105" name="253d4170-2a7f-11f0-b0b4-0321af9e4d7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1890192" name="5fb097e0-2a7e-11f0-948f-3dec11648e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1522624" name="5fb097e0-2a7e-11f0-948f-3dec11648ee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5603727" name="6bad97f0-2a7e-11f0-8fd3-2df478d52f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1029762" name="6bad97f0-2a7e-11f0-8fd3-2df478d52fe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1105</w:t>
            </w:r>
          </w:p>
          <w:p>
            <w:pPr>
              <w:spacing w:before="0" w:after="0"/>
            </w:pPr>
            <w:r>
              <w:t>1105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Fassadenputz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1516464" name="e6d48a60-2a7e-11f0-9f03-db8e1cfa23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942466" name="e6d48a60-2a7e-11f0-9f03-db8e1cfa2304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91219312" name="ee04c020-2a7e-11f0-a9ad-5d9e4227b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8229370" name="ee04c020-2a7e-11f0-a9ad-5d9e4227b81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7499106" name="60e8c260-2a81-11f0-a615-c78c789d21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0473278" name="60e8c260-2a81-11f0-a615-c78c789d21e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8011893" name="6b24ffa0-2a81-11f0-b198-b74dbaa6f2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183568" name="6b24ffa0-2a81-11f0-b198-b74dbaa6f25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6112201" name="b11b75c0-2a81-11f0-b0f8-77c46d8a7e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0277575" name="b11b75c0-2a81-11f0-b0f8-77c46d8a7e96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644967" name="b439a5b0-2a81-11f0-9a2c-dd1bb553b8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323568" name="b439a5b0-2a81-11f0-9a2c-dd1bb553b81d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0005490" name="36358e80-2a82-11f0-8a5f-999f00235b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9927318" name="36358e80-2a82-11f0-8a5f-999f00235bea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9766941" name="389417f0-2a82-11f0-8f1f-1bb0ea090b9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3724723" name="389417f0-2a82-11f0-8f1f-1bb0ea090b98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Original Restaurant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6348702" name="51717dc0-2a83-11f0-91ca-afb1ea901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435768" name="51717dc0-2a83-11f0-91ca-afb1ea901fdb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52877214" name="5d7f94d0-2a83-11f0-bdda-eb1e6e7740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9258197" name="5d7f94d0-2a83-11f0-bdda-eb1e6e77400d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3572798" name="4e6050b0-2a84-11f0-ba37-499432afda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9369173" name="4e6050b0-2a84-11f0-ba37-499432afdaff.jp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77552606" name="521c9560-2a84-11f0-9511-6d15b8a6bb8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2305487" name="521c9560-2a84-11f0-9511-6d15b8a6bb8b.jp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media/document_image_rId24.jpeg" Type="http://schemas.openxmlformats.org/officeDocument/2006/relationships/image" Id="rId24"/>
    <Relationship Target="media/document_image_rId25.jpeg" Type="http://schemas.openxmlformats.org/officeDocument/2006/relationships/image" Id="rId25"/>
    <Relationship Target="footer.xml" Type="http://schemas.openxmlformats.org/officeDocument/2006/relationships/footer" Id="rId2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